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5D911" w14:textId="6886EC51" w:rsidR="00B61720" w:rsidRPr="00801C27" w:rsidRDefault="000F7CC8" w:rsidP="00B61720">
      <w:pPr>
        <w:pStyle w:val="Kop1zondernummerOLCO"/>
      </w:pPr>
      <w:r>
        <w:t xml:space="preserve">Bijlage </w:t>
      </w:r>
      <w:r w:rsidR="00901934">
        <w:t>2</w:t>
      </w:r>
      <w:r>
        <w:t xml:space="preserve"> </w:t>
      </w:r>
      <w:r w:rsidR="00B61720" w:rsidRPr="00801C27">
        <w:t>Opgave Referentieproject</w:t>
      </w:r>
      <w:r w:rsidR="00CF1EED">
        <w:t xml:space="preserve"> kerncompetentie</w:t>
      </w:r>
      <w:r w:rsidR="001A49A9">
        <w:t>s</w:t>
      </w:r>
      <w:r w:rsidR="00B61720" w:rsidRPr="00801C27">
        <w:br/>
      </w:r>
      <w:r w:rsidR="00B61720">
        <w:rPr>
          <w:sz w:val="24"/>
          <w:szCs w:val="24"/>
        </w:rPr>
        <w:t>(</w:t>
      </w:r>
      <w:r w:rsidR="00B61720" w:rsidRPr="00407E50">
        <w:rPr>
          <w:sz w:val="24"/>
          <w:szCs w:val="24"/>
        </w:rPr>
        <w:t>zoals opgenomen in</w:t>
      </w:r>
      <w:r w:rsidR="00A9047A">
        <w:rPr>
          <w:sz w:val="24"/>
          <w:szCs w:val="24"/>
        </w:rPr>
        <w:t xml:space="preserve"> selectieleidraad</w:t>
      </w:r>
      <w:r w:rsidR="00B61720">
        <w:rPr>
          <w:sz w:val="24"/>
          <w:szCs w:val="24"/>
        </w:rPr>
        <w:t xml:space="preserve">) </w:t>
      </w:r>
    </w:p>
    <w:p w14:paraId="4D9518D9" w14:textId="049BB3A0" w:rsidR="00B61720" w:rsidRPr="00407E50" w:rsidRDefault="0069353D" w:rsidP="00B61720">
      <w:pPr>
        <w:pStyle w:val="Kop2zondernummerOLCO"/>
      </w:pPr>
      <w:r>
        <w:t>Aannemersselectie Uitbreiding Inge de Bruijn zwembad Barendrecht</w:t>
      </w:r>
    </w:p>
    <w:p w14:paraId="6BE71518" w14:textId="4AB41464" w:rsidR="00B61720" w:rsidRPr="00B61720" w:rsidRDefault="00B61720" w:rsidP="00B61720">
      <w:pPr>
        <w:rPr>
          <w:rFonts w:ascii="Arial" w:hAnsi="Arial" w:cs="Arial"/>
          <w:color w:val="000000"/>
          <w:sz w:val="24"/>
          <w:szCs w:val="24"/>
        </w:rPr>
      </w:pPr>
      <w:r w:rsidRPr="00407E50">
        <w:rPr>
          <w:rFonts w:ascii="Arial" w:hAnsi="Arial" w:cs="Arial"/>
          <w:color w:val="000000"/>
          <w:sz w:val="24"/>
          <w:szCs w:val="24"/>
        </w:rPr>
        <w:t>ten behoeve van Gemeente</w:t>
      </w:r>
      <w:r w:rsidRPr="00407E50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69353D">
        <w:rPr>
          <w:rFonts w:ascii="Arial" w:hAnsi="Arial" w:cs="Arial"/>
          <w:color w:val="000000"/>
          <w:sz w:val="24"/>
          <w:szCs w:val="24"/>
        </w:rPr>
        <w:t>Barendrecht</w:t>
      </w:r>
      <w:r w:rsidRPr="00B61720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1B2138E0" w14:textId="77777777" w:rsidR="00B61720" w:rsidRDefault="00B61720" w:rsidP="00B61720">
      <w:pPr>
        <w:rPr>
          <w:rFonts w:ascii="Arial" w:hAnsi="Arial" w:cs="Arial"/>
          <w:szCs w:val="18"/>
        </w:rPr>
      </w:pPr>
    </w:p>
    <w:p w14:paraId="75EB5892" w14:textId="77777777" w:rsidR="007D03C7" w:rsidRPr="0010408C" w:rsidRDefault="007D03C7" w:rsidP="00B61720">
      <w:pPr>
        <w:rPr>
          <w:rFonts w:ascii="Arial" w:hAnsi="Arial" w:cs="Arial"/>
          <w:szCs w:val="18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02"/>
        <w:gridCol w:w="3402"/>
      </w:tblGrid>
      <w:tr w:rsidR="007D03C7" w14:paraId="74479AED" w14:textId="77777777" w:rsidTr="008E4263">
        <w:tc>
          <w:tcPr>
            <w:tcW w:w="3402" w:type="dxa"/>
            <w:hideMark/>
          </w:tcPr>
          <w:p w14:paraId="60B1C443" w14:textId="77777777" w:rsidR="007D03C7" w:rsidRDefault="007D03C7" w:rsidP="007D03C7">
            <w:p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Naam Gegadigde:</w:t>
            </w:r>
          </w:p>
          <w:p w14:paraId="1EC3157C" w14:textId="77777777" w:rsidR="007D03C7" w:rsidRDefault="007D03C7" w:rsidP="007D03C7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3402" w:type="dxa"/>
          </w:tcPr>
          <w:p w14:paraId="24B55FBA" w14:textId="77777777" w:rsidR="007D03C7" w:rsidRDefault="007D03C7" w:rsidP="003119AB">
            <w:pPr>
              <w:rPr>
                <w:rFonts w:ascii="Arial" w:hAnsi="Arial" w:cs="Arial"/>
                <w:szCs w:val="18"/>
              </w:rPr>
            </w:pPr>
          </w:p>
          <w:p w14:paraId="3D1BF30A" w14:textId="68C690FE" w:rsidR="00DD4953" w:rsidRDefault="00DD4953" w:rsidP="003119AB">
            <w:pPr>
              <w:rPr>
                <w:rFonts w:ascii="Arial" w:hAnsi="Arial" w:cs="Arial"/>
                <w:szCs w:val="18"/>
              </w:rPr>
            </w:pPr>
          </w:p>
        </w:tc>
      </w:tr>
      <w:tr w:rsidR="007D03C7" w14:paraId="19839F0D" w14:textId="77777777" w:rsidTr="008E4263">
        <w:tc>
          <w:tcPr>
            <w:tcW w:w="3402" w:type="dxa"/>
          </w:tcPr>
          <w:p w14:paraId="7A0F5D32" w14:textId="77777777" w:rsidR="007D03C7" w:rsidRDefault="007D03C7" w:rsidP="007D03C7">
            <w:p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Beschrijving kerncompetentie: </w:t>
            </w:r>
          </w:p>
          <w:p w14:paraId="3A7744F8" w14:textId="77777777" w:rsidR="007D03C7" w:rsidRDefault="007D03C7" w:rsidP="007D03C7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3402" w:type="dxa"/>
          </w:tcPr>
          <w:p w14:paraId="0C9DB709" w14:textId="77777777" w:rsidR="007D03C7" w:rsidRDefault="007D03C7" w:rsidP="007D03C7">
            <w:pPr>
              <w:rPr>
                <w:rFonts w:ascii="Arial" w:hAnsi="Arial" w:cs="Arial"/>
                <w:szCs w:val="18"/>
              </w:rPr>
            </w:pPr>
          </w:p>
        </w:tc>
      </w:tr>
    </w:tbl>
    <w:p w14:paraId="697973D6" w14:textId="77777777" w:rsidR="00B61720" w:rsidRDefault="00B61720" w:rsidP="00B61720">
      <w:pPr>
        <w:rPr>
          <w:rFonts w:ascii="Arial" w:hAnsi="Arial" w:cs="Arial"/>
          <w:szCs w:val="18"/>
        </w:rPr>
      </w:pPr>
    </w:p>
    <w:tbl>
      <w:tblPr>
        <w:tblStyle w:val="Tabelraster"/>
        <w:tblW w:w="8926" w:type="dxa"/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3245"/>
        <w:gridCol w:w="2709"/>
      </w:tblGrid>
      <w:tr w:rsidR="001A49A9" w14:paraId="021663C0" w14:textId="77777777" w:rsidTr="00AD0156">
        <w:trPr>
          <w:trHeight w:val="562"/>
        </w:trPr>
        <w:tc>
          <w:tcPr>
            <w:tcW w:w="8926" w:type="dxa"/>
            <w:gridSpan w:val="4"/>
            <w:shd w:val="clear" w:color="auto" w:fill="124143" w:themeFill="text2"/>
            <w:hideMark/>
          </w:tcPr>
          <w:p w14:paraId="4B03FE7D" w14:textId="77777777" w:rsidR="001A49A9" w:rsidRPr="007D1439" w:rsidRDefault="001A49A9" w:rsidP="00AD0156">
            <w:pPr>
              <w:jc w:val="center"/>
              <w:rPr>
                <w:rFonts w:ascii="Arial" w:hAnsi="Arial" w:cs="Arial"/>
                <w:b/>
                <w:szCs w:val="18"/>
              </w:rPr>
            </w:pPr>
            <w:r w:rsidRPr="007D1439">
              <w:rPr>
                <w:rFonts w:ascii="Arial" w:hAnsi="Arial" w:cs="Arial"/>
                <w:b/>
                <w:szCs w:val="18"/>
              </w:rPr>
              <w:t>Referentieproject</w:t>
            </w:r>
          </w:p>
          <w:p w14:paraId="7346E6EF" w14:textId="77777777" w:rsidR="001A49A9" w:rsidRPr="007D1439" w:rsidRDefault="001A49A9" w:rsidP="00AD0156">
            <w:pPr>
              <w:jc w:val="center"/>
              <w:rPr>
                <w:rFonts w:ascii="Arial" w:hAnsi="Arial" w:cs="Arial"/>
                <w:b/>
                <w:color w:val="FF0000"/>
                <w:szCs w:val="18"/>
                <w:highlight w:val="yellow"/>
              </w:rPr>
            </w:pPr>
            <w:r w:rsidRPr="007D1439">
              <w:rPr>
                <w:rFonts w:ascii="Arial" w:hAnsi="Arial" w:cs="Arial"/>
                <w:b/>
                <w:szCs w:val="18"/>
              </w:rPr>
              <w:t>Kerncompetentie 1</w:t>
            </w:r>
          </w:p>
        </w:tc>
      </w:tr>
      <w:tr w:rsidR="001A49A9" w:rsidRPr="00D73F95" w14:paraId="68579336" w14:textId="77777777" w:rsidTr="00AD0156">
        <w:trPr>
          <w:trHeight w:val="562"/>
        </w:trPr>
        <w:tc>
          <w:tcPr>
            <w:tcW w:w="562" w:type="dxa"/>
            <w:hideMark/>
          </w:tcPr>
          <w:p w14:paraId="2FFD7938" w14:textId="77777777" w:rsidR="001A49A9" w:rsidRPr="00D73F95" w:rsidRDefault="001A49A9" w:rsidP="001A49A9">
            <w:pPr>
              <w:pStyle w:val="Opsommingnummer1eniveauOLCO"/>
              <w:numPr>
                <w:ilvl w:val="0"/>
                <w:numId w:val="39"/>
              </w:numPr>
            </w:pPr>
          </w:p>
        </w:tc>
        <w:tc>
          <w:tcPr>
            <w:tcW w:w="2410" w:type="dxa"/>
            <w:hideMark/>
          </w:tcPr>
          <w:p w14:paraId="2A20233A" w14:textId="77777777" w:rsidR="001A49A9" w:rsidRPr="00D73F95" w:rsidRDefault="001A49A9" w:rsidP="00AD0156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Naam, adres en telefoonnummer referentieproject + naam</w:t>
            </w:r>
            <w:r>
              <w:rPr>
                <w:rFonts w:ascii="Arial" w:hAnsi="Arial" w:cs="Arial"/>
                <w:szCs w:val="18"/>
              </w:rPr>
              <w:t xml:space="preserve"> en telefoonnummer</w:t>
            </w:r>
            <w:r w:rsidRPr="00D73F95">
              <w:rPr>
                <w:rFonts w:ascii="Arial" w:hAnsi="Arial" w:cs="Arial"/>
                <w:szCs w:val="18"/>
              </w:rPr>
              <w:t xml:space="preserve"> contactpersoon</w:t>
            </w:r>
          </w:p>
        </w:tc>
        <w:tc>
          <w:tcPr>
            <w:tcW w:w="5954" w:type="dxa"/>
            <w:gridSpan w:val="2"/>
          </w:tcPr>
          <w:p w14:paraId="2DF4364C" w14:textId="77777777" w:rsidR="001A49A9" w:rsidRPr="00D73F95" w:rsidRDefault="001A49A9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14:paraId="0CD3CD5E" w14:textId="77777777" w:rsidR="001A49A9" w:rsidRPr="00D73F95" w:rsidRDefault="001A49A9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14:paraId="347A34C3" w14:textId="77777777" w:rsidR="001A49A9" w:rsidRPr="00D73F95" w:rsidRDefault="001A49A9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14:paraId="4F46FDB9" w14:textId="77777777" w:rsidR="001A49A9" w:rsidRPr="00D73F95" w:rsidRDefault="001A49A9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14:paraId="718076B9" w14:textId="77777777" w:rsidR="001A49A9" w:rsidRPr="00D73F95" w:rsidRDefault="001A49A9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Overheidsorganisatie: Ja / Nee</w:t>
            </w:r>
          </w:p>
        </w:tc>
      </w:tr>
      <w:tr w:rsidR="001A49A9" w:rsidRPr="00D73F95" w14:paraId="0FB6EA1F" w14:textId="77777777" w:rsidTr="00AD0156">
        <w:trPr>
          <w:trHeight w:val="562"/>
        </w:trPr>
        <w:tc>
          <w:tcPr>
            <w:tcW w:w="562" w:type="dxa"/>
          </w:tcPr>
          <w:p w14:paraId="02B77023" w14:textId="77777777" w:rsidR="001A49A9" w:rsidRPr="00D73F95" w:rsidRDefault="001A49A9" w:rsidP="001A49A9">
            <w:pPr>
              <w:pStyle w:val="Opsommingnummer1eniveauOLCO"/>
              <w:numPr>
                <w:ilvl w:val="0"/>
                <w:numId w:val="39"/>
              </w:numPr>
            </w:pPr>
          </w:p>
        </w:tc>
        <w:tc>
          <w:tcPr>
            <w:tcW w:w="2410" w:type="dxa"/>
          </w:tcPr>
          <w:p w14:paraId="5255A94F" w14:textId="77777777" w:rsidR="001A49A9" w:rsidRPr="00D73F95" w:rsidRDefault="001A49A9" w:rsidP="00AD0156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Beschrijving kerncompetentie</w:t>
            </w:r>
          </w:p>
        </w:tc>
        <w:tc>
          <w:tcPr>
            <w:tcW w:w="5954" w:type="dxa"/>
            <w:gridSpan w:val="2"/>
          </w:tcPr>
          <w:p w14:paraId="3B4D1731" w14:textId="77777777" w:rsidR="001A49A9" w:rsidRDefault="001A49A9" w:rsidP="00AD0156">
            <w:pPr>
              <w:pStyle w:val="BasistekstOLCO"/>
              <w:rPr>
                <w:b/>
              </w:rPr>
            </w:pPr>
            <w:r w:rsidRPr="00616D8A">
              <w:rPr>
                <w:b/>
              </w:rPr>
              <w:t>Kerncompetentie 1</w:t>
            </w:r>
          </w:p>
          <w:p w14:paraId="177F74F7" w14:textId="2447AF84" w:rsidR="001A49A9" w:rsidRPr="001A49A9" w:rsidRDefault="001A49A9" w:rsidP="00AD0156">
            <w:pPr>
              <w:pStyle w:val="BasistekstOLCO"/>
              <w:rPr>
                <w:bCs/>
              </w:rPr>
            </w:pPr>
            <w:r w:rsidRPr="001A49A9">
              <w:rPr>
                <w:bCs/>
              </w:rPr>
              <w:t>Realiseren van een utilitair project met publieke functie</w:t>
            </w:r>
          </w:p>
        </w:tc>
      </w:tr>
      <w:tr w:rsidR="001A49A9" w:rsidRPr="00D73F95" w14:paraId="26F70279" w14:textId="77777777" w:rsidTr="00AD0156">
        <w:trPr>
          <w:trHeight w:val="562"/>
        </w:trPr>
        <w:tc>
          <w:tcPr>
            <w:tcW w:w="562" w:type="dxa"/>
            <w:hideMark/>
          </w:tcPr>
          <w:p w14:paraId="77405830" w14:textId="77777777" w:rsidR="001A49A9" w:rsidRPr="00D73F95" w:rsidRDefault="001A49A9" w:rsidP="001A49A9">
            <w:pPr>
              <w:pStyle w:val="Opsommingnummer1eniveauOLCO"/>
              <w:numPr>
                <w:ilvl w:val="0"/>
                <w:numId w:val="39"/>
              </w:numPr>
            </w:pPr>
          </w:p>
        </w:tc>
        <w:tc>
          <w:tcPr>
            <w:tcW w:w="2410" w:type="dxa"/>
            <w:hideMark/>
          </w:tcPr>
          <w:p w14:paraId="7A841ABA" w14:textId="77777777" w:rsidR="001A49A9" w:rsidRPr="00D73F95" w:rsidRDefault="001A49A9" w:rsidP="00AD0156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Naam en omschrijving van het project</w:t>
            </w:r>
          </w:p>
        </w:tc>
        <w:tc>
          <w:tcPr>
            <w:tcW w:w="5954" w:type="dxa"/>
            <w:gridSpan w:val="2"/>
          </w:tcPr>
          <w:p w14:paraId="390243FD" w14:textId="77777777" w:rsidR="001A49A9" w:rsidRPr="00D73F95" w:rsidRDefault="001A49A9" w:rsidP="00AD0156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</w:p>
        </w:tc>
      </w:tr>
      <w:tr w:rsidR="001A49A9" w:rsidRPr="00D73F95" w14:paraId="0C942911" w14:textId="77777777" w:rsidTr="00AD0156">
        <w:trPr>
          <w:trHeight w:val="562"/>
        </w:trPr>
        <w:tc>
          <w:tcPr>
            <w:tcW w:w="562" w:type="dxa"/>
            <w:hideMark/>
          </w:tcPr>
          <w:p w14:paraId="6D26B352" w14:textId="77777777" w:rsidR="001A49A9" w:rsidRPr="00D73F95" w:rsidRDefault="001A49A9" w:rsidP="001A49A9">
            <w:pPr>
              <w:pStyle w:val="Opsommingnummer1eniveauOLCO"/>
              <w:numPr>
                <w:ilvl w:val="0"/>
                <w:numId w:val="39"/>
              </w:numPr>
            </w:pPr>
          </w:p>
        </w:tc>
        <w:tc>
          <w:tcPr>
            <w:tcW w:w="2410" w:type="dxa"/>
          </w:tcPr>
          <w:p w14:paraId="00BA490E" w14:textId="77777777" w:rsidR="001A49A9" w:rsidRPr="00D73F95" w:rsidRDefault="001A49A9" w:rsidP="00AD0156">
            <w:pPr>
              <w:tabs>
                <w:tab w:val="left" w:pos="1843"/>
              </w:tabs>
              <w:ind w:right="-38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De opdrachtwaarde</w:t>
            </w:r>
            <w:r>
              <w:rPr>
                <w:rFonts w:ascii="Arial" w:hAnsi="Arial" w:cs="Arial"/>
                <w:szCs w:val="18"/>
              </w:rPr>
              <w:t xml:space="preserve"> (€)</w:t>
            </w:r>
          </w:p>
          <w:p w14:paraId="05913FBC" w14:textId="77777777" w:rsidR="001A49A9" w:rsidRPr="00D73F95" w:rsidRDefault="001A49A9" w:rsidP="00AD0156">
            <w:pPr>
              <w:tabs>
                <w:tab w:val="left" w:pos="1843"/>
              </w:tabs>
              <w:ind w:right="-38"/>
              <w:rPr>
                <w:rFonts w:ascii="Arial" w:hAnsi="Arial" w:cs="Arial"/>
                <w:szCs w:val="18"/>
              </w:rPr>
            </w:pPr>
          </w:p>
        </w:tc>
        <w:tc>
          <w:tcPr>
            <w:tcW w:w="5954" w:type="dxa"/>
            <w:gridSpan w:val="2"/>
          </w:tcPr>
          <w:p w14:paraId="3046B1C4" w14:textId="77777777" w:rsidR="001A49A9" w:rsidRPr="00D73F95" w:rsidRDefault="001A49A9" w:rsidP="00AD0156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€</w:t>
            </w:r>
            <w:r>
              <w:rPr>
                <w:rFonts w:ascii="Arial" w:hAnsi="Arial" w:cs="Arial"/>
                <w:szCs w:val="18"/>
              </w:rPr>
              <w:t xml:space="preserve"> </w:t>
            </w:r>
          </w:p>
          <w:p w14:paraId="231E8075" w14:textId="77777777" w:rsidR="001A49A9" w:rsidRPr="00D73F95" w:rsidRDefault="001A49A9" w:rsidP="00AD0156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</w:p>
          <w:p w14:paraId="6432D14B" w14:textId="77777777" w:rsidR="001A49A9" w:rsidRPr="00D73F95" w:rsidRDefault="001A49A9" w:rsidP="00AD0156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(De eventuele waarde van het gedeelte dat in onderaanneming is uitgevoerd apart vermelden.)</w:t>
            </w:r>
          </w:p>
        </w:tc>
      </w:tr>
      <w:tr w:rsidR="001A49A9" w:rsidRPr="00D73F95" w14:paraId="1945D35D" w14:textId="77777777" w:rsidTr="00AD0156">
        <w:trPr>
          <w:trHeight w:val="562"/>
        </w:trPr>
        <w:tc>
          <w:tcPr>
            <w:tcW w:w="562" w:type="dxa"/>
          </w:tcPr>
          <w:p w14:paraId="2AF821E1" w14:textId="77777777" w:rsidR="001A49A9" w:rsidRPr="00D73F95" w:rsidRDefault="001A49A9" w:rsidP="001A49A9">
            <w:pPr>
              <w:pStyle w:val="Opsommingnummer1eniveauOLCO"/>
              <w:numPr>
                <w:ilvl w:val="0"/>
                <w:numId w:val="39"/>
              </w:numPr>
            </w:pPr>
          </w:p>
        </w:tc>
        <w:tc>
          <w:tcPr>
            <w:tcW w:w="2410" w:type="dxa"/>
          </w:tcPr>
          <w:p w14:paraId="0C389121" w14:textId="77777777" w:rsidR="001A49A9" w:rsidRPr="00D73F95" w:rsidRDefault="001A49A9" w:rsidP="00AD0156">
            <w:pPr>
              <w:tabs>
                <w:tab w:val="left" w:pos="1843"/>
              </w:tabs>
              <w:ind w:right="-38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Omvang (m2 bvo)</w:t>
            </w:r>
          </w:p>
        </w:tc>
        <w:tc>
          <w:tcPr>
            <w:tcW w:w="5954" w:type="dxa"/>
            <w:gridSpan w:val="2"/>
          </w:tcPr>
          <w:p w14:paraId="7124510A" w14:textId="77777777" w:rsidR="001A49A9" w:rsidRPr="00D73F95" w:rsidRDefault="001A49A9" w:rsidP="00AD0156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</w:p>
        </w:tc>
      </w:tr>
      <w:tr w:rsidR="001A49A9" w:rsidRPr="00D73F95" w14:paraId="4B495A4D" w14:textId="77777777" w:rsidTr="00AD0156">
        <w:trPr>
          <w:trHeight w:val="377"/>
        </w:trPr>
        <w:tc>
          <w:tcPr>
            <w:tcW w:w="562" w:type="dxa"/>
            <w:vMerge w:val="restart"/>
            <w:hideMark/>
          </w:tcPr>
          <w:p w14:paraId="26CA4B76" w14:textId="77777777" w:rsidR="001A49A9" w:rsidRPr="00D73F95" w:rsidRDefault="001A49A9" w:rsidP="001A49A9">
            <w:pPr>
              <w:pStyle w:val="Opsommingnummer1eniveauOLCO"/>
              <w:numPr>
                <w:ilvl w:val="0"/>
                <w:numId w:val="39"/>
              </w:numPr>
            </w:pPr>
          </w:p>
        </w:tc>
        <w:tc>
          <w:tcPr>
            <w:tcW w:w="2410" w:type="dxa"/>
            <w:vMerge w:val="restart"/>
            <w:hideMark/>
          </w:tcPr>
          <w:p w14:paraId="39BDBBF1" w14:textId="77777777" w:rsidR="001A49A9" w:rsidRPr="00D73F95" w:rsidRDefault="001A49A9" w:rsidP="00AD0156">
            <w:pPr>
              <w:tabs>
                <w:tab w:val="left" w:pos="1843"/>
              </w:tabs>
              <w:ind w:right="-39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Data contract</w:t>
            </w:r>
          </w:p>
        </w:tc>
        <w:tc>
          <w:tcPr>
            <w:tcW w:w="3245" w:type="dxa"/>
            <w:hideMark/>
          </w:tcPr>
          <w:p w14:paraId="3EDFF0BB" w14:textId="77777777" w:rsidR="001A49A9" w:rsidRPr="00D73F95" w:rsidRDefault="001A49A9" w:rsidP="00AD0156">
            <w:pPr>
              <w:ind w:right="-21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Datum aanvang contract</w:t>
            </w:r>
          </w:p>
        </w:tc>
        <w:tc>
          <w:tcPr>
            <w:tcW w:w="2709" w:type="dxa"/>
          </w:tcPr>
          <w:p w14:paraId="30230A27" w14:textId="77777777" w:rsidR="001A49A9" w:rsidRPr="00D73F95" w:rsidRDefault="001A49A9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</w:tc>
      </w:tr>
      <w:tr w:rsidR="001A49A9" w:rsidRPr="00D73F95" w14:paraId="46DA2700" w14:textId="77777777" w:rsidTr="00AD0156">
        <w:trPr>
          <w:trHeight w:val="376"/>
        </w:trPr>
        <w:tc>
          <w:tcPr>
            <w:tcW w:w="562" w:type="dxa"/>
            <w:vMerge/>
            <w:hideMark/>
          </w:tcPr>
          <w:p w14:paraId="581A1789" w14:textId="77777777" w:rsidR="001A49A9" w:rsidRPr="00D73F95" w:rsidRDefault="001A49A9" w:rsidP="001A49A9">
            <w:pPr>
              <w:pStyle w:val="Opsommingnummer1eniveauOLCO"/>
              <w:numPr>
                <w:ilvl w:val="0"/>
                <w:numId w:val="39"/>
              </w:numPr>
            </w:pPr>
          </w:p>
        </w:tc>
        <w:tc>
          <w:tcPr>
            <w:tcW w:w="2410" w:type="dxa"/>
            <w:vMerge/>
            <w:hideMark/>
          </w:tcPr>
          <w:p w14:paraId="7C05BB42" w14:textId="77777777" w:rsidR="001A49A9" w:rsidRPr="00D73F95" w:rsidRDefault="001A49A9" w:rsidP="00AD0156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3245" w:type="dxa"/>
            <w:hideMark/>
          </w:tcPr>
          <w:p w14:paraId="02EDC0AD" w14:textId="77777777" w:rsidR="001A49A9" w:rsidRPr="00D73F95" w:rsidRDefault="001A49A9" w:rsidP="00AD0156">
            <w:pPr>
              <w:tabs>
                <w:tab w:val="left" w:pos="1843"/>
              </w:tabs>
              <w:ind w:right="-21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 xml:space="preserve">Datum </w:t>
            </w:r>
            <w:r>
              <w:rPr>
                <w:rFonts w:ascii="Arial" w:hAnsi="Arial" w:cs="Arial"/>
                <w:szCs w:val="18"/>
              </w:rPr>
              <w:t>oplevering project</w:t>
            </w:r>
          </w:p>
        </w:tc>
        <w:tc>
          <w:tcPr>
            <w:tcW w:w="2709" w:type="dxa"/>
          </w:tcPr>
          <w:p w14:paraId="76055D53" w14:textId="77777777" w:rsidR="001A49A9" w:rsidRPr="00D73F95" w:rsidRDefault="001A49A9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</w:tc>
      </w:tr>
      <w:tr w:rsidR="001A49A9" w:rsidRPr="00D73F95" w14:paraId="4653200A" w14:textId="77777777" w:rsidTr="00AD0156">
        <w:trPr>
          <w:trHeight w:val="254"/>
        </w:trPr>
        <w:tc>
          <w:tcPr>
            <w:tcW w:w="562" w:type="dxa"/>
            <w:hideMark/>
          </w:tcPr>
          <w:p w14:paraId="3A17007E" w14:textId="77777777" w:rsidR="001A49A9" w:rsidRPr="00D73F95" w:rsidRDefault="001A49A9" w:rsidP="001A49A9">
            <w:pPr>
              <w:pStyle w:val="Opsommingnummer1eniveauOLCO"/>
              <w:numPr>
                <w:ilvl w:val="0"/>
                <w:numId w:val="39"/>
              </w:numPr>
            </w:pPr>
          </w:p>
        </w:tc>
        <w:tc>
          <w:tcPr>
            <w:tcW w:w="2410" w:type="dxa"/>
            <w:hideMark/>
          </w:tcPr>
          <w:p w14:paraId="1F7AC548" w14:textId="77777777" w:rsidR="001A49A9" w:rsidRPr="00D73F95" w:rsidRDefault="001A49A9" w:rsidP="00AD0156">
            <w:pPr>
              <w:ind w:right="45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Indien van toepassing: Naam en adres samenwerkingspartner(s)/onderaannemers</w:t>
            </w:r>
          </w:p>
        </w:tc>
        <w:tc>
          <w:tcPr>
            <w:tcW w:w="5954" w:type="dxa"/>
            <w:gridSpan w:val="2"/>
          </w:tcPr>
          <w:p w14:paraId="43EF1706" w14:textId="77777777" w:rsidR="001A49A9" w:rsidRPr="00D73F95" w:rsidRDefault="001A49A9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</w:tc>
      </w:tr>
      <w:tr w:rsidR="001A49A9" w:rsidRPr="00D73F95" w14:paraId="1144BE81" w14:textId="77777777" w:rsidTr="00AD0156">
        <w:trPr>
          <w:trHeight w:val="254"/>
        </w:trPr>
        <w:tc>
          <w:tcPr>
            <w:tcW w:w="562" w:type="dxa"/>
          </w:tcPr>
          <w:p w14:paraId="7E00F7D2" w14:textId="77777777" w:rsidR="001A49A9" w:rsidRPr="00D73F95" w:rsidRDefault="001A49A9" w:rsidP="001A49A9">
            <w:pPr>
              <w:pStyle w:val="Opsommingnummer1eniveauOLCO"/>
              <w:numPr>
                <w:ilvl w:val="0"/>
                <w:numId w:val="39"/>
              </w:numPr>
            </w:pPr>
          </w:p>
        </w:tc>
        <w:tc>
          <w:tcPr>
            <w:tcW w:w="2410" w:type="dxa"/>
          </w:tcPr>
          <w:p w14:paraId="06302B7A" w14:textId="77777777" w:rsidR="001A49A9" w:rsidRPr="00D73F95" w:rsidRDefault="001A49A9" w:rsidP="00AD0156">
            <w:pPr>
              <w:ind w:right="45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 xml:space="preserve">Omschrijving van de </w:t>
            </w:r>
            <w:r>
              <w:rPr>
                <w:rFonts w:ascii="Arial" w:hAnsi="Arial" w:cs="Arial"/>
                <w:szCs w:val="18"/>
              </w:rPr>
              <w:t>rol, taken en verantwoordelijkheden binnen het project</w:t>
            </w:r>
          </w:p>
        </w:tc>
        <w:tc>
          <w:tcPr>
            <w:tcW w:w="5954" w:type="dxa"/>
            <w:gridSpan w:val="2"/>
          </w:tcPr>
          <w:p w14:paraId="0100A84A" w14:textId="77777777" w:rsidR="001A49A9" w:rsidRPr="00D73F95" w:rsidRDefault="001A49A9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</w:tc>
      </w:tr>
      <w:tr w:rsidR="001A49A9" w:rsidRPr="00D73F95" w14:paraId="46609D47" w14:textId="77777777" w:rsidTr="00AD0156">
        <w:trPr>
          <w:trHeight w:val="254"/>
        </w:trPr>
        <w:tc>
          <w:tcPr>
            <w:tcW w:w="562" w:type="dxa"/>
          </w:tcPr>
          <w:p w14:paraId="154D275F" w14:textId="77777777" w:rsidR="001A49A9" w:rsidRPr="00D73F95" w:rsidRDefault="001A49A9" w:rsidP="001A49A9">
            <w:pPr>
              <w:pStyle w:val="Opsommingnummer1eniveauOLCO"/>
              <w:numPr>
                <w:ilvl w:val="0"/>
                <w:numId w:val="39"/>
              </w:numPr>
            </w:pPr>
          </w:p>
        </w:tc>
        <w:tc>
          <w:tcPr>
            <w:tcW w:w="2410" w:type="dxa"/>
          </w:tcPr>
          <w:p w14:paraId="4BEC1195" w14:textId="77777777" w:rsidR="001A49A9" w:rsidRPr="00D73F95" w:rsidRDefault="001A49A9" w:rsidP="00AD0156">
            <w:pPr>
              <w:ind w:right="45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Projectverklaring aanwezig</w:t>
            </w:r>
          </w:p>
        </w:tc>
        <w:tc>
          <w:tcPr>
            <w:tcW w:w="5954" w:type="dxa"/>
            <w:gridSpan w:val="2"/>
          </w:tcPr>
          <w:p w14:paraId="3A6B6DD0" w14:textId="77777777" w:rsidR="001A49A9" w:rsidRPr="00D73F95" w:rsidRDefault="001A49A9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  <w:r w:rsidRPr="001A49A9">
              <w:rPr>
                <w:rFonts w:ascii="Arial" w:hAnsi="Arial" w:cs="Arial"/>
                <w:szCs w:val="18"/>
                <w:highlight w:val="yellow"/>
              </w:rPr>
              <w:t>Ja/Nee</w:t>
            </w:r>
          </w:p>
        </w:tc>
      </w:tr>
      <w:tr w:rsidR="001A49A9" w:rsidRPr="00D73F95" w14:paraId="3D53D302" w14:textId="77777777" w:rsidTr="00AD0156">
        <w:trPr>
          <w:trHeight w:val="254"/>
        </w:trPr>
        <w:tc>
          <w:tcPr>
            <w:tcW w:w="562" w:type="dxa"/>
          </w:tcPr>
          <w:p w14:paraId="037E8909" w14:textId="77777777" w:rsidR="001A49A9" w:rsidRPr="00D73F95" w:rsidRDefault="001A49A9" w:rsidP="001A49A9">
            <w:pPr>
              <w:pStyle w:val="Opsommingnummer1eniveauOLCO"/>
              <w:numPr>
                <w:ilvl w:val="0"/>
                <w:numId w:val="39"/>
              </w:numPr>
            </w:pPr>
          </w:p>
        </w:tc>
        <w:tc>
          <w:tcPr>
            <w:tcW w:w="2410" w:type="dxa"/>
          </w:tcPr>
          <w:p w14:paraId="285BC263" w14:textId="77777777" w:rsidR="001A49A9" w:rsidRPr="00D73F95" w:rsidRDefault="001A49A9" w:rsidP="00AD0156">
            <w:pPr>
              <w:ind w:right="45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 xml:space="preserve">Voldoet de opdracht aan de minimumvereisten van de </w:t>
            </w:r>
            <w:r w:rsidRPr="00D73F95">
              <w:rPr>
                <w:rFonts w:ascii="Arial" w:hAnsi="Arial" w:cs="Arial"/>
                <w:b/>
                <w:szCs w:val="18"/>
              </w:rPr>
              <w:t>kerncompetentie</w:t>
            </w:r>
            <w:r w:rsidRPr="00D73F95">
              <w:rPr>
                <w:rFonts w:ascii="Arial" w:hAnsi="Arial" w:cs="Arial"/>
                <w:szCs w:val="18"/>
              </w:rPr>
              <w:t>?</w:t>
            </w:r>
          </w:p>
        </w:tc>
        <w:tc>
          <w:tcPr>
            <w:tcW w:w="5954" w:type="dxa"/>
            <w:gridSpan w:val="2"/>
          </w:tcPr>
          <w:p w14:paraId="633D1892" w14:textId="77777777" w:rsidR="001A49A9" w:rsidRPr="00D73F95" w:rsidRDefault="001A49A9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 xml:space="preserve">Voldoet </w:t>
            </w:r>
            <w:r w:rsidRPr="001A49A9">
              <w:rPr>
                <w:rFonts w:ascii="Arial" w:hAnsi="Arial" w:cs="Arial"/>
                <w:szCs w:val="18"/>
                <w:highlight w:val="yellow"/>
              </w:rPr>
              <w:t>Ja/Nee</w:t>
            </w:r>
            <w:r w:rsidRPr="00B61720">
              <w:rPr>
                <w:rFonts w:ascii="Arial" w:hAnsi="Arial" w:cs="Arial"/>
                <w:szCs w:val="18"/>
              </w:rPr>
              <w:t>.</w:t>
            </w:r>
            <w:r w:rsidRPr="00D73F95">
              <w:rPr>
                <w:rFonts w:ascii="Arial" w:hAnsi="Arial" w:cs="Arial"/>
                <w:szCs w:val="18"/>
              </w:rPr>
              <w:t xml:space="preserve"> </w:t>
            </w:r>
          </w:p>
          <w:p w14:paraId="39E47341" w14:textId="77777777" w:rsidR="001A49A9" w:rsidRDefault="001A49A9" w:rsidP="00AD0156">
            <w:pPr>
              <w:rPr>
                <w:rFonts w:ascii="Arial" w:hAnsi="Arial" w:cs="Arial"/>
                <w:i/>
                <w:szCs w:val="18"/>
              </w:rPr>
            </w:pPr>
            <w:r w:rsidRPr="00D73F95">
              <w:rPr>
                <w:rFonts w:ascii="Arial" w:hAnsi="Arial" w:cs="Arial"/>
                <w:i/>
                <w:szCs w:val="18"/>
              </w:rPr>
              <w:t xml:space="preserve">Geef hierbij een toelichting, waarbij inzicht wordt gegeven in de wijze waarop de gevraagde kerncompetentie bij dit referentieproject naar voren kwam. </w:t>
            </w:r>
          </w:p>
          <w:p w14:paraId="0C2652C4" w14:textId="77777777" w:rsidR="001A49A9" w:rsidRDefault="001A49A9" w:rsidP="00AD0156">
            <w:pPr>
              <w:rPr>
                <w:rFonts w:ascii="Arial" w:hAnsi="Arial" w:cs="Arial"/>
                <w:i/>
                <w:szCs w:val="18"/>
              </w:rPr>
            </w:pPr>
          </w:p>
          <w:p w14:paraId="3541EDFD" w14:textId="77777777" w:rsidR="001A49A9" w:rsidRPr="00D73F95" w:rsidRDefault="001A49A9" w:rsidP="00AD0156">
            <w:pPr>
              <w:rPr>
                <w:rFonts w:ascii="Arial" w:hAnsi="Arial" w:cs="Arial"/>
                <w:szCs w:val="18"/>
              </w:rPr>
            </w:pPr>
          </w:p>
        </w:tc>
      </w:tr>
    </w:tbl>
    <w:p w14:paraId="58D8EF64" w14:textId="77777777" w:rsidR="00B61720" w:rsidRPr="00D73F95" w:rsidRDefault="00B61720" w:rsidP="00B61720">
      <w:pPr>
        <w:rPr>
          <w:rFonts w:ascii="Arial" w:hAnsi="Arial" w:cs="Arial"/>
          <w:szCs w:val="18"/>
        </w:rPr>
      </w:pPr>
    </w:p>
    <w:p w14:paraId="1564AB1E" w14:textId="77777777" w:rsidR="00B61720" w:rsidRDefault="00B61720" w:rsidP="00B61720">
      <w:pPr>
        <w:rPr>
          <w:rFonts w:ascii="Arial" w:hAnsi="Arial" w:cs="Arial"/>
          <w:szCs w:val="18"/>
        </w:rPr>
      </w:pPr>
    </w:p>
    <w:p w14:paraId="7CF53D5A" w14:textId="77777777" w:rsidR="001A49A9" w:rsidRDefault="001A49A9" w:rsidP="00B61720">
      <w:pPr>
        <w:rPr>
          <w:rFonts w:ascii="Arial" w:hAnsi="Arial" w:cs="Arial"/>
          <w:szCs w:val="18"/>
        </w:rPr>
      </w:pPr>
    </w:p>
    <w:p w14:paraId="119B0569" w14:textId="77777777" w:rsidR="001A49A9" w:rsidRDefault="001A49A9" w:rsidP="00B61720">
      <w:pPr>
        <w:rPr>
          <w:rFonts w:ascii="Arial" w:hAnsi="Arial" w:cs="Arial"/>
          <w:szCs w:val="18"/>
        </w:rPr>
      </w:pPr>
    </w:p>
    <w:tbl>
      <w:tblPr>
        <w:tblStyle w:val="Tabelraster"/>
        <w:tblW w:w="8926" w:type="dxa"/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3245"/>
        <w:gridCol w:w="2709"/>
      </w:tblGrid>
      <w:tr w:rsidR="001A49A9" w14:paraId="5BD26D05" w14:textId="77777777" w:rsidTr="00AD0156">
        <w:trPr>
          <w:trHeight w:val="562"/>
        </w:trPr>
        <w:tc>
          <w:tcPr>
            <w:tcW w:w="8926" w:type="dxa"/>
            <w:gridSpan w:val="4"/>
            <w:shd w:val="clear" w:color="auto" w:fill="124143" w:themeFill="text2"/>
            <w:hideMark/>
          </w:tcPr>
          <w:p w14:paraId="71F1BBE1" w14:textId="77777777" w:rsidR="001A49A9" w:rsidRPr="007D1439" w:rsidRDefault="001A49A9" w:rsidP="00AD0156">
            <w:pPr>
              <w:jc w:val="center"/>
              <w:rPr>
                <w:rFonts w:ascii="Arial" w:hAnsi="Arial" w:cs="Arial"/>
                <w:b/>
                <w:szCs w:val="18"/>
              </w:rPr>
            </w:pPr>
            <w:r w:rsidRPr="007D1439">
              <w:rPr>
                <w:rFonts w:ascii="Arial" w:hAnsi="Arial" w:cs="Arial"/>
                <w:b/>
                <w:szCs w:val="18"/>
              </w:rPr>
              <w:t>Referentieproject</w:t>
            </w:r>
          </w:p>
          <w:p w14:paraId="61C19DDF" w14:textId="13775FE4" w:rsidR="001A49A9" w:rsidRPr="007D1439" w:rsidRDefault="001A49A9" w:rsidP="00AD0156">
            <w:pPr>
              <w:jc w:val="center"/>
              <w:rPr>
                <w:rFonts w:ascii="Arial" w:hAnsi="Arial" w:cs="Arial"/>
                <w:b/>
                <w:color w:val="FF0000"/>
                <w:szCs w:val="18"/>
                <w:highlight w:val="yellow"/>
              </w:rPr>
            </w:pPr>
            <w:r w:rsidRPr="007D1439">
              <w:rPr>
                <w:rFonts w:ascii="Arial" w:hAnsi="Arial" w:cs="Arial"/>
                <w:b/>
                <w:szCs w:val="18"/>
              </w:rPr>
              <w:t xml:space="preserve">Kerncompetentie </w:t>
            </w:r>
            <w:r>
              <w:rPr>
                <w:rFonts w:ascii="Arial" w:hAnsi="Arial" w:cs="Arial"/>
                <w:b/>
                <w:szCs w:val="18"/>
              </w:rPr>
              <w:t>2</w:t>
            </w:r>
          </w:p>
        </w:tc>
      </w:tr>
      <w:tr w:rsidR="001A49A9" w:rsidRPr="00D73F95" w14:paraId="2CBD166D" w14:textId="77777777" w:rsidTr="00AD0156">
        <w:trPr>
          <w:trHeight w:val="562"/>
        </w:trPr>
        <w:tc>
          <w:tcPr>
            <w:tcW w:w="562" w:type="dxa"/>
            <w:hideMark/>
          </w:tcPr>
          <w:p w14:paraId="32AD4012" w14:textId="77777777" w:rsidR="001A49A9" w:rsidRPr="00D73F95" w:rsidRDefault="001A49A9" w:rsidP="00AD0156">
            <w:pPr>
              <w:pStyle w:val="Opsommingnummer1eniveauOLCO"/>
              <w:numPr>
                <w:ilvl w:val="0"/>
                <w:numId w:val="39"/>
              </w:numPr>
            </w:pPr>
          </w:p>
        </w:tc>
        <w:tc>
          <w:tcPr>
            <w:tcW w:w="2410" w:type="dxa"/>
            <w:hideMark/>
          </w:tcPr>
          <w:p w14:paraId="3B7FB18E" w14:textId="77777777" w:rsidR="001A49A9" w:rsidRPr="00D73F95" w:rsidRDefault="001A49A9" w:rsidP="00AD0156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Naam, adres en telefoonnummer referentieproject + naam</w:t>
            </w:r>
            <w:r>
              <w:rPr>
                <w:rFonts w:ascii="Arial" w:hAnsi="Arial" w:cs="Arial"/>
                <w:szCs w:val="18"/>
              </w:rPr>
              <w:t xml:space="preserve"> en telefoonnummer</w:t>
            </w:r>
            <w:r w:rsidRPr="00D73F95">
              <w:rPr>
                <w:rFonts w:ascii="Arial" w:hAnsi="Arial" w:cs="Arial"/>
                <w:szCs w:val="18"/>
              </w:rPr>
              <w:t xml:space="preserve"> contactpersoon</w:t>
            </w:r>
          </w:p>
        </w:tc>
        <w:tc>
          <w:tcPr>
            <w:tcW w:w="5954" w:type="dxa"/>
            <w:gridSpan w:val="2"/>
          </w:tcPr>
          <w:p w14:paraId="2CCB6536" w14:textId="77777777" w:rsidR="001A49A9" w:rsidRPr="00D73F95" w:rsidRDefault="001A49A9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14:paraId="11F68D2E" w14:textId="77777777" w:rsidR="001A49A9" w:rsidRPr="00D73F95" w:rsidRDefault="001A49A9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14:paraId="3A92D8E8" w14:textId="77777777" w:rsidR="001A49A9" w:rsidRPr="00D73F95" w:rsidRDefault="001A49A9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14:paraId="2E9802CA" w14:textId="77777777" w:rsidR="001A49A9" w:rsidRPr="00D73F95" w:rsidRDefault="001A49A9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14:paraId="18AFD64D" w14:textId="77777777" w:rsidR="001A49A9" w:rsidRPr="00D73F95" w:rsidRDefault="001A49A9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Overheidsorganisatie: Ja / Nee</w:t>
            </w:r>
          </w:p>
        </w:tc>
      </w:tr>
      <w:tr w:rsidR="001A49A9" w:rsidRPr="00D73F95" w14:paraId="6A37B2AD" w14:textId="77777777" w:rsidTr="00AD0156">
        <w:trPr>
          <w:trHeight w:val="562"/>
        </w:trPr>
        <w:tc>
          <w:tcPr>
            <w:tcW w:w="562" w:type="dxa"/>
          </w:tcPr>
          <w:p w14:paraId="6D120DE4" w14:textId="77777777" w:rsidR="001A49A9" w:rsidRPr="00D73F95" w:rsidRDefault="001A49A9" w:rsidP="00AD0156">
            <w:pPr>
              <w:pStyle w:val="Opsommingnummer1eniveauOLCO"/>
              <w:numPr>
                <w:ilvl w:val="0"/>
                <w:numId w:val="39"/>
              </w:numPr>
            </w:pPr>
          </w:p>
        </w:tc>
        <w:tc>
          <w:tcPr>
            <w:tcW w:w="2410" w:type="dxa"/>
          </w:tcPr>
          <w:p w14:paraId="68ABC9CE" w14:textId="77777777" w:rsidR="001A49A9" w:rsidRPr="00D73F95" w:rsidRDefault="001A49A9" w:rsidP="00AD0156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Beschrijving kerncompetentie</w:t>
            </w:r>
          </w:p>
        </w:tc>
        <w:tc>
          <w:tcPr>
            <w:tcW w:w="5954" w:type="dxa"/>
            <w:gridSpan w:val="2"/>
          </w:tcPr>
          <w:p w14:paraId="2169C5EB" w14:textId="0ED073CB" w:rsidR="001A49A9" w:rsidRDefault="001A49A9" w:rsidP="00AD0156">
            <w:pPr>
              <w:pStyle w:val="BasistekstOLCO"/>
              <w:rPr>
                <w:b/>
              </w:rPr>
            </w:pPr>
            <w:r w:rsidRPr="00616D8A">
              <w:rPr>
                <w:b/>
              </w:rPr>
              <w:t xml:space="preserve">Kerncompetentie </w:t>
            </w:r>
            <w:r w:rsidR="003461FD">
              <w:rPr>
                <w:b/>
              </w:rPr>
              <w:t>2</w:t>
            </w:r>
          </w:p>
          <w:p w14:paraId="71DA994A" w14:textId="5B34C0EF" w:rsidR="001A49A9" w:rsidRPr="001A49A9" w:rsidRDefault="001A49A9" w:rsidP="00AD0156">
            <w:pPr>
              <w:pStyle w:val="BasistekstOLCO"/>
            </w:pPr>
            <w:r w:rsidRPr="001A49A9">
              <w:t>Realiseren van een ondergrondse waterdichte betonconstructie</w:t>
            </w:r>
          </w:p>
        </w:tc>
      </w:tr>
      <w:tr w:rsidR="001A49A9" w:rsidRPr="00D73F95" w14:paraId="2660BF14" w14:textId="77777777" w:rsidTr="00AD0156">
        <w:trPr>
          <w:trHeight w:val="562"/>
        </w:trPr>
        <w:tc>
          <w:tcPr>
            <w:tcW w:w="562" w:type="dxa"/>
            <w:hideMark/>
          </w:tcPr>
          <w:p w14:paraId="75CE8E5B" w14:textId="77777777" w:rsidR="001A49A9" w:rsidRPr="00D73F95" w:rsidRDefault="001A49A9" w:rsidP="00AD0156">
            <w:pPr>
              <w:pStyle w:val="Opsommingnummer1eniveauOLCO"/>
              <w:numPr>
                <w:ilvl w:val="0"/>
                <w:numId w:val="39"/>
              </w:numPr>
            </w:pPr>
          </w:p>
        </w:tc>
        <w:tc>
          <w:tcPr>
            <w:tcW w:w="2410" w:type="dxa"/>
            <w:hideMark/>
          </w:tcPr>
          <w:p w14:paraId="10382E66" w14:textId="77777777" w:rsidR="001A49A9" w:rsidRPr="00D73F95" w:rsidRDefault="001A49A9" w:rsidP="00AD0156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Naam en omschrijving van het project</w:t>
            </w:r>
          </w:p>
        </w:tc>
        <w:tc>
          <w:tcPr>
            <w:tcW w:w="5954" w:type="dxa"/>
            <w:gridSpan w:val="2"/>
          </w:tcPr>
          <w:p w14:paraId="5658C3EA" w14:textId="77777777" w:rsidR="001A49A9" w:rsidRPr="00D73F95" w:rsidRDefault="001A49A9" w:rsidP="00AD0156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</w:p>
        </w:tc>
      </w:tr>
      <w:tr w:rsidR="001A49A9" w:rsidRPr="00D73F95" w14:paraId="2FF0ECEC" w14:textId="77777777" w:rsidTr="00AD0156">
        <w:trPr>
          <w:trHeight w:val="562"/>
        </w:trPr>
        <w:tc>
          <w:tcPr>
            <w:tcW w:w="562" w:type="dxa"/>
            <w:hideMark/>
          </w:tcPr>
          <w:p w14:paraId="688F1849" w14:textId="77777777" w:rsidR="001A49A9" w:rsidRPr="00D73F95" w:rsidRDefault="001A49A9" w:rsidP="00AD0156">
            <w:pPr>
              <w:pStyle w:val="Opsommingnummer1eniveauOLCO"/>
              <w:numPr>
                <w:ilvl w:val="0"/>
                <w:numId w:val="39"/>
              </w:numPr>
            </w:pPr>
          </w:p>
        </w:tc>
        <w:tc>
          <w:tcPr>
            <w:tcW w:w="2410" w:type="dxa"/>
          </w:tcPr>
          <w:p w14:paraId="54A3A74C" w14:textId="77777777" w:rsidR="001A49A9" w:rsidRPr="00D73F95" w:rsidRDefault="001A49A9" w:rsidP="00AD0156">
            <w:pPr>
              <w:tabs>
                <w:tab w:val="left" w:pos="1843"/>
              </w:tabs>
              <w:ind w:right="-38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De opdrachtwaarde</w:t>
            </w:r>
            <w:r>
              <w:rPr>
                <w:rFonts w:ascii="Arial" w:hAnsi="Arial" w:cs="Arial"/>
                <w:szCs w:val="18"/>
              </w:rPr>
              <w:t xml:space="preserve"> (€)</w:t>
            </w:r>
          </w:p>
          <w:p w14:paraId="2555F557" w14:textId="77777777" w:rsidR="001A49A9" w:rsidRPr="00D73F95" w:rsidRDefault="001A49A9" w:rsidP="00AD0156">
            <w:pPr>
              <w:tabs>
                <w:tab w:val="left" w:pos="1843"/>
              </w:tabs>
              <w:ind w:right="-38"/>
              <w:rPr>
                <w:rFonts w:ascii="Arial" w:hAnsi="Arial" w:cs="Arial"/>
                <w:szCs w:val="18"/>
              </w:rPr>
            </w:pPr>
          </w:p>
        </w:tc>
        <w:tc>
          <w:tcPr>
            <w:tcW w:w="5954" w:type="dxa"/>
            <w:gridSpan w:val="2"/>
          </w:tcPr>
          <w:p w14:paraId="6DB1BF34" w14:textId="77777777" w:rsidR="001A49A9" w:rsidRPr="00D73F95" w:rsidRDefault="001A49A9" w:rsidP="00AD0156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€</w:t>
            </w:r>
            <w:r>
              <w:rPr>
                <w:rFonts w:ascii="Arial" w:hAnsi="Arial" w:cs="Arial"/>
                <w:szCs w:val="18"/>
              </w:rPr>
              <w:t xml:space="preserve"> </w:t>
            </w:r>
          </w:p>
          <w:p w14:paraId="57011B5C" w14:textId="77777777" w:rsidR="001A49A9" w:rsidRPr="00D73F95" w:rsidRDefault="001A49A9" w:rsidP="00AD0156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</w:p>
          <w:p w14:paraId="608380CC" w14:textId="77777777" w:rsidR="001A49A9" w:rsidRPr="00D73F95" w:rsidRDefault="001A49A9" w:rsidP="00AD0156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(De eventuele waarde van het gedeelte dat in onderaanneming is uitgevoerd apart vermelden.)</w:t>
            </w:r>
          </w:p>
        </w:tc>
      </w:tr>
      <w:tr w:rsidR="001A49A9" w:rsidRPr="00D73F95" w14:paraId="48FEA4E2" w14:textId="77777777" w:rsidTr="00AD0156">
        <w:trPr>
          <w:trHeight w:val="562"/>
        </w:trPr>
        <w:tc>
          <w:tcPr>
            <w:tcW w:w="562" w:type="dxa"/>
          </w:tcPr>
          <w:p w14:paraId="48BDF945" w14:textId="77777777" w:rsidR="001A49A9" w:rsidRPr="00D73F95" w:rsidRDefault="001A49A9" w:rsidP="00AD0156">
            <w:pPr>
              <w:pStyle w:val="Opsommingnummer1eniveauOLCO"/>
              <w:numPr>
                <w:ilvl w:val="0"/>
                <w:numId w:val="39"/>
              </w:numPr>
            </w:pPr>
          </w:p>
        </w:tc>
        <w:tc>
          <w:tcPr>
            <w:tcW w:w="2410" w:type="dxa"/>
          </w:tcPr>
          <w:p w14:paraId="3B10963F" w14:textId="77777777" w:rsidR="001A49A9" w:rsidRPr="00D73F95" w:rsidRDefault="001A49A9" w:rsidP="00AD0156">
            <w:pPr>
              <w:tabs>
                <w:tab w:val="left" w:pos="1843"/>
              </w:tabs>
              <w:ind w:right="-38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Omvang (m2 bvo)</w:t>
            </w:r>
          </w:p>
        </w:tc>
        <w:tc>
          <w:tcPr>
            <w:tcW w:w="5954" w:type="dxa"/>
            <w:gridSpan w:val="2"/>
          </w:tcPr>
          <w:p w14:paraId="0660C1FC" w14:textId="77777777" w:rsidR="001A49A9" w:rsidRPr="00D73F95" w:rsidRDefault="001A49A9" w:rsidP="00AD0156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</w:p>
        </w:tc>
      </w:tr>
      <w:tr w:rsidR="001A49A9" w:rsidRPr="00D73F95" w14:paraId="0641084B" w14:textId="77777777" w:rsidTr="00AD0156">
        <w:trPr>
          <w:trHeight w:val="377"/>
        </w:trPr>
        <w:tc>
          <w:tcPr>
            <w:tcW w:w="562" w:type="dxa"/>
            <w:vMerge w:val="restart"/>
            <w:hideMark/>
          </w:tcPr>
          <w:p w14:paraId="6C083EC0" w14:textId="77777777" w:rsidR="001A49A9" w:rsidRPr="00D73F95" w:rsidRDefault="001A49A9" w:rsidP="00AD0156">
            <w:pPr>
              <w:pStyle w:val="Opsommingnummer1eniveauOLCO"/>
              <w:numPr>
                <w:ilvl w:val="0"/>
                <w:numId w:val="39"/>
              </w:numPr>
            </w:pPr>
          </w:p>
        </w:tc>
        <w:tc>
          <w:tcPr>
            <w:tcW w:w="2410" w:type="dxa"/>
            <w:vMerge w:val="restart"/>
            <w:hideMark/>
          </w:tcPr>
          <w:p w14:paraId="135C44FD" w14:textId="77777777" w:rsidR="001A49A9" w:rsidRPr="00D73F95" w:rsidRDefault="001A49A9" w:rsidP="00AD0156">
            <w:pPr>
              <w:tabs>
                <w:tab w:val="left" w:pos="1843"/>
              </w:tabs>
              <w:ind w:right="-39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Data contract</w:t>
            </w:r>
          </w:p>
        </w:tc>
        <w:tc>
          <w:tcPr>
            <w:tcW w:w="3245" w:type="dxa"/>
            <w:hideMark/>
          </w:tcPr>
          <w:p w14:paraId="55CF4D7D" w14:textId="77777777" w:rsidR="001A49A9" w:rsidRPr="00D73F95" w:rsidRDefault="001A49A9" w:rsidP="00AD0156">
            <w:pPr>
              <w:ind w:right="-21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Datum aanvang contract</w:t>
            </w:r>
          </w:p>
        </w:tc>
        <w:tc>
          <w:tcPr>
            <w:tcW w:w="2709" w:type="dxa"/>
          </w:tcPr>
          <w:p w14:paraId="0CDC9B5D" w14:textId="77777777" w:rsidR="001A49A9" w:rsidRPr="00D73F95" w:rsidRDefault="001A49A9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</w:tc>
      </w:tr>
      <w:tr w:rsidR="001A49A9" w:rsidRPr="00D73F95" w14:paraId="2B604787" w14:textId="77777777" w:rsidTr="00AD0156">
        <w:trPr>
          <w:trHeight w:val="376"/>
        </w:trPr>
        <w:tc>
          <w:tcPr>
            <w:tcW w:w="562" w:type="dxa"/>
            <w:vMerge/>
            <w:hideMark/>
          </w:tcPr>
          <w:p w14:paraId="07E7DFFE" w14:textId="77777777" w:rsidR="001A49A9" w:rsidRPr="00D73F95" w:rsidRDefault="001A49A9" w:rsidP="00AD0156">
            <w:pPr>
              <w:pStyle w:val="Opsommingnummer1eniveauOLCO"/>
              <w:numPr>
                <w:ilvl w:val="0"/>
                <w:numId w:val="39"/>
              </w:numPr>
            </w:pPr>
          </w:p>
        </w:tc>
        <w:tc>
          <w:tcPr>
            <w:tcW w:w="2410" w:type="dxa"/>
            <w:vMerge/>
            <w:hideMark/>
          </w:tcPr>
          <w:p w14:paraId="6588D655" w14:textId="77777777" w:rsidR="001A49A9" w:rsidRPr="00D73F95" w:rsidRDefault="001A49A9" w:rsidP="00AD0156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3245" w:type="dxa"/>
            <w:hideMark/>
          </w:tcPr>
          <w:p w14:paraId="4D936A86" w14:textId="77777777" w:rsidR="001A49A9" w:rsidRPr="00D73F95" w:rsidRDefault="001A49A9" w:rsidP="00AD0156">
            <w:pPr>
              <w:tabs>
                <w:tab w:val="left" w:pos="1843"/>
              </w:tabs>
              <w:ind w:right="-21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 xml:space="preserve">Datum </w:t>
            </w:r>
            <w:r>
              <w:rPr>
                <w:rFonts w:ascii="Arial" w:hAnsi="Arial" w:cs="Arial"/>
                <w:szCs w:val="18"/>
              </w:rPr>
              <w:t>oplevering project</w:t>
            </w:r>
          </w:p>
        </w:tc>
        <w:tc>
          <w:tcPr>
            <w:tcW w:w="2709" w:type="dxa"/>
          </w:tcPr>
          <w:p w14:paraId="2B6A62E2" w14:textId="77777777" w:rsidR="001A49A9" w:rsidRPr="00D73F95" w:rsidRDefault="001A49A9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</w:tc>
      </w:tr>
      <w:tr w:rsidR="001A49A9" w:rsidRPr="00D73F95" w14:paraId="003A3B3E" w14:textId="77777777" w:rsidTr="00AD0156">
        <w:trPr>
          <w:trHeight w:val="254"/>
        </w:trPr>
        <w:tc>
          <w:tcPr>
            <w:tcW w:w="562" w:type="dxa"/>
            <w:hideMark/>
          </w:tcPr>
          <w:p w14:paraId="27A4CE33" w14:textId="77777777" w:rsidR="001A49A9" w:rsidRPr="00D73F95" w:rsidRDefault="001A49A9" w:rsidP="00AD0156">
            <w:pPr>
              <w:pStyle w:val="Opsommingnummer1eniveauOLCO"/>
              <w:numPr>
                <w:ilvl w:val="0"/>
                <w:numId w:val="39"/>
              </w:numPr>
            </w:pPr>
          </w:p>
        </w:tc>
        <w:tc>
          <w:tcPr>
            <w:tcW w:w="2410" w:type="dxa"/>
            <w:hideMark/>
          </w:tcPr>
          <w:p w14:paraId="7887514B" w14:textId="77777777" w:rsidR="001A49A9" w:rsidRPr="00D73F95" w:rsidRDefault="001A49A9" w:rsidP="00AD0156">
            <w:pPr>
              <w:ind w:right="45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Indien van toepassing: Naam en adres samenwerkingspartner(s)/onderaannemers</w:t>
            </w:r>
          </w:p>
        </w:tc>
        <w:tc>
          <w:tcPr>
            <w:tcW w:w="5954" w:type="dxa"/>
            <w:gridSpan w:val="2"/>
          </w:tcPr>
          <w:p w14:paraId="7A46911F" w14:textId="77777777" w:rsidR="001A49A9" w:rsidRPr="00D73F95" w:rsidRDefault="001A49A9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</w:tc>
      </w:tr>
      <w:tr w:rsidR="001A49A9" w:rsidRPr="00D73F95" w14:paraId="782EEDD5" w14:textId="77777777" w:rsidTr="00AD0156">
        <w:trPr>
          <w:trHeight w:val="254"/>
        </w:trPr>
        <w:tc>
          <w:tcPr>
            <w:tcW w:w="562" w:type="dxa"/>
          </w:tcPr>
          <w:p w14:paraId="54FF5911" w14:textId="77777777" w:rsidR="001A49A9" w:rsidRPr="00D73F95" w:rsidRDefault="001A49A9" w:rsidP="00AD0156">
            <w:pPr>
              <w:pStyle w:val="Opsommingnummer1eniveauOLCO"/>
              <w:numPr>
                <w:ilvl w:val="0"/>
                <w:numId w:val="39"/>
              </w:numPr>
            </w:pPr>
          </w:p>
        </w:tc>
        <w:tc>
          <w:tcPr>
            <w:tcW w:w="2410" w:type="dxa"/>
          </w:tcPr>
          <w:p w14:paraId="6308CD12" w14:textId="77777777" w:rsidR="001A49A9" w:rsidRPr="00D73F95" w:rsidRDefault="001A49A9" w:rsidP="00AD0156">
            <w:pPr>
              <w:ind w:right="45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 xml:space="preserve">Omschrijving van de </w:t>
            </w:r>
            <w:r>
              <w:rPr>
                <w:rFonts w:ascii="Arial" w:hAnsi="Arial" w:cs="Arial"/>
                <w:szCs w:val="18"/>
              </w:rPr>
              <w:t>rol, taken en verantwoordelijkheden binnen het project</w:t>
            </w:r>
          </w:p>
        </w:tc>
        <w:tc>
          <w:tcPr>
            <w:tcW w:w="5954" w:type="dxa"/>
            <w:gridSpan w:val="2"/>
          </w:tcPr>
          <w:p w14:paraId="63B02958" w14:textId="77777777" w:rsidR="001A49A9" w:rsidRPr="00D73F95" w:rsidRDefault="001A49A9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</w:tc>
      </w:tr>
      <w:tr w:rsidR="001A49A9" w:rsidRPr="00D73F95" w14:paraId="623608C9" w14:textId="77777777" w:rsidTr="00AD0156">
        <w:trPr>
          <w:trHeight w:val="254"/>
        </w:trPr>
        <w:tc>
          <w:tcPr>
            <w:tcW w:w="562" w:type="dxa"/>
          </w:tcPr>
          <w:p w14:paraId="3B66EE8E" w14:textId="77777777" w:rsidR="001A49A9" w:rsidRPr="00D73F95" w:rsidRDefault="001A49A9" w:rsidP="00AD0156">
            <w:pPr>
              <w:pStyle w:val="Opsommingnummer1eniveauOLCO"/>
              <w:numPr>
                <w:ilvl w:val="0"/>
                <w:numId w:val="39"/>
              </w:numPr>
            </w:pPr>
          </w:p>
        </w:tc>
        <w:tc>
          <w:tcPr>
            <w:tcW w:w="2410" w:type="dxa"/>
          </w:tcPr>
          <w:p w14:paraId="76DA7FE5" w14:textId="77777777" w:rsidR="001A49A9" w:rsidRPr="00D73F95" w:rsidRDefault="001A49A9" w:rsidP="00AD0156">
            <w:pPr>
              <w:ind w:right="45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Projectverklaring aanwezig</w:t>
            </w:r>
          </w:p>
        </w:tc>
        <w:tc>
          <w:tcPr>
            <w:tcW w:w="5954" w:type="dxa"/>
            <w:gridSpan w:val="2"/>
          </w:tcPr>
          <w:p w14:paraId="37696AE1" w14:textId="77777777" w:rsidR="001A49A9" w:rsidRPr="00D73F95" w:rsidRDefault="001A49A9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  <w:r w:rsidRPr="001A49A9">
              <w:rPr>
                <w:rFonts w:ascii="Arial" w:hAnsi="Arial" w:cs="Arial"/>
                <w:szCs w:val="18"/>
                <w:highlight w:val="yellow"/>
              </w:rPr>
              <w:t>Ja/Nee</w:t>
            </w:r>
          </w:p>
        </w:tc>
      </w:tr>
      <w:tr w:rsidR="001A49A9" w:rsidRPr="00D73F95" w14:paraId="5D9EEF5C" w14:textId="77777777" w:rsidTr="00AD0156">
        <w:trPr>
          <w:trHeight w:val="254"/>
        </w:trPr>
        <w:tc>
          <w:tcPr>
            <w:tcW w:w="562" w:type="dxa"/>
          </w:tcPr>
          <w:p w14:paraId="4DFBF90F" w14:textId="77777777" w:rsidR="001A49A9" w:rsidRPr="00D73F95" w:rsidRDefault="001A49A9" w:rsidP="00AD0156">
            <w:pPr>
              <w:pStyle w:val="Opsommingnummer1eniveauOLCO"/>
              <w:numPr>
                <w:ilvl w:val="0"/>
                <w:numId w:val="39"/>
              </w:numPr>
            </w:pPr>
          </w:p>
        </w:tc>
        <w:tc>
          <w:tcPr>
            <w:tcW w:w="2410" w:type="dxa"/>
          </w:tcPr>
          <w:p w14:paraId="568E9FD2" w14:textId="77777777" w:rsidR="001A49A9" w:rsidRPr="00D73F95" w:rsidRDefault="001A49A9" w:rsidP="00AD0156">
            <w:pPr>
              <w:ind w:right="45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 xml:space="preserve">Voldoet de opdracht aan de minimumvereisten van de </w:t>
            </w:r>
            <w:r w:rsidRPr="00D73F95">
              <w:rPr>
                <w:rFonts w:ascii="Arial" w:hAnsi="Arial" w:cs="Arial"/>
                <w:b/>
                <w:szCs w:val="18"/>
              </w:rPr>
              <w:t>kerncompetentie</w:t>
            </w:r>
            <w:r w:rsidRPr="00D73F95">
              <w:rPr>
                <w:rFonts w:ascii="Arial" w:hAnsi="Arial" w:cs="Arial"/>
                <w:szCs w:val="18"/>
              </w:rPr>
              <w:t>?</w:t>
            </w:r>
          </w:p>
        </w:tc>
        <w:tc>
          <w:tcPr>
            <w:tcW w:w="5954" w:type="dxa"/>
            <w:gridSpan w:val="2"/>
          </w:tcPr>
          <w:p w14:paraId="3896204B" w14:textId="77777777" w:rsidR="001A49A9" w:rsidRPr="00D73F95" w:rsidRDefault="001A49A9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 xml:space="preserve">Voldoet </w:t>
            </w:r>
            <w:r w:rsidRPr="001A49A9">
              <w:rPr>
                <w:rFonts w:ascii="Arial" w:hAnsi="Arial" w:cs="Arial"/>
                <w:szCs w:val="18"/>
                <w:highlight w:val="yellow"/>
              </w:rPr>
              <w:t>Ja/Nee</w:t>
            </w:r>
            <w:r w:rsidRPr="00B61720">
              <w:rPr>
                <w:rFonts w:ascii="Arial" w:hAnsi="Arial" w:cs="Arial"/>
                <w:szCs w:val="18"/>
              </w:rPr>
              <w:t>.</w:t>
            </w:r>
            <w:r w:rsidRPr="00D73F95">
              <w:rPr>
                <w:rFonts w:ascii="Arial" w:hAnsi="Arial" w:cs="Arial"/>
                <w:szCs w:val="18"/>
              </w:rPr>
              <w:t xml:space="preserve"> </w:t>
            </w:r>
          </w:p>
          <w:p w14:paraId="7261B163" w14:textId="77777777" w:rsidR="001A49A9" w:rsidRDefault="001A49A9" w:rsidP="00AD0156">
            <w:pPr>
              <w:rPr>
                <w:rFonts w:ascii="Arial" w:hAnsi="Arial" w:cs="Arial"/>
                <w:i/>
                <w:szCs w:val="18"/>
              </w:rPr>
            </w:pPr>
            <w:r w:rsidRPr="00D73F95">
              <w:rPr>
                <w:rFonts w:ascii="Arial" w:hAnsi="Arial" w:cs="Arial"/>
                <w:i/>
                <w:szCs w:val="18"/>
              </w:rPr>
              <w:t xml:space="preserve">Geef hierbij een toelichting, waarbij inzicht wordt gegeven in de wijze waarop de gevraagde kerncompetentie bij dit referentieproject naar voren kwam. </w:t>
            </w:r>
          </w:p>
          <w:p w14:paraId="28DF227F" w14:textId="77777777" w:rsidR="001A49A9" w:rsidRDefault="001A49A9" w:rsidP="00AD0156">
            <w:pPr>
              <w:rPr>
                <w:rFonts w:ascii="Arial" w:hAnsi="Arial" w:cs="Arial"/>
                <w:i/>
                <w:szCs w:val="18"/>
              </w:rPr>
            </w:pPr>
          </w:p>
          <w:p w14:paraId="133B1B9C" w14:textId="77777777" w:rsidR="001A49A9" w:rsidRPr="00D73F95" w:rsidRDefault="001A49A9" w:rsidP="00AD0156">
            <w:pPr>
              <w:rPr>
                <w:rFonts w:ascii="Arial" w:hAnsi="Arial" w:cs="Arial"/>
                <w:szCs w:val="18"/>
              </w:rPr>
            </w:pPr>
          </w:p>
        </w:tc>
      </w:tr>
    </w:tbl>
    <w:p w14:paraId="2B9799BD" w14:textId="77777777" w:rsidR="001A49A9" w:rsidRDefault="001A49A9" w:rsidP="00B61720">
      <w:pPr>
        <w:rPr>
          <w:rFonts w:ascii="Arial" w:hAnsi="Arial" w:cs="Arial"/>
          <w:szCs w:val="18"/>
        </w:rPr>
      </w:pPr>
    </w:p>
    <w:p w14:paraId="4C0A108D" w14:textId="6FC11F89" w:rsidR="001A49A9" w:rsidRDefault="001A49A9" w:rsidP="001A49A9">
      <w:pPr>
        <w:pStyle w:val="Kop3zondernummerOLCO"/>
      </w:pPr>
      <w:r>
        <w:t>Ondertekening</w:t>
      </w:r>
    </w:p>
    <w:p w14:paraId="14122E78" w14:textId="77777777" w:rsidR="001A49A9" w:rsidRDefault="001A49A9" w:rsidP="00B61720">
      <w:pPr>
        <w:rPr>
          <w:rFonts w:ascii="Arial" w:hAnsi="Arial" w:cs="Arial"/>
          <w:szCs w:val="18"/>
        </w:rPr>
      </w:pPr>
    </w:p>
    <w:p w14:paraId="520564EE" w14:textId="3929CFB5" w:rsidR="00B61720" w:rsidRDefault="00B61720" w:rsidP="00B61720">
      <w:pPr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 xml:space="preserve">Naam contactpersoon </w:t>
      </w:r>
      <w:r>
        <w:rPr>
          <w:rFonts w:ascii="Arial" w:hAnsi="Arial" w:cs="Arial"/>
        </w:rPr>
        <w:t>Gegadigde</w:t>
      </w:r>
      <w:r>
        <w:rPr>
          <w:rFonts w:ascii="Arial" w:hAnsi="Arial" w:cs="Arial"/>
          <w:szCs w:val="18"/>
        </w:rPr>
        <w:t>: ………………………………………</w:t>
      </w:r>
    </w:p>
    <w:p w14:paraId="33FDDFCB" w14:textId="77777777" w:rsidR="00B61720" w:rsidRDefault="00B61720" w:rsidP="00B61720">
      <w:pPr>
        <w:rPr>
          <w:rFonts w:ascii="Arial" w:hAnsi="Arial" w:cs="Arial"/>
          <w:szCs w:val="18"/>
        </w:rPr>
      </w:pPr>
    </w:p>
    <w:p w14:paraId="2D7F46B7" w14:textId="77777777" w:rsidR="00B61720" w:rsidRDefault="00B61720" w:rsidP="00B61720">
      <w:pPr>
        <w:rPr>
          <w:rFonts w:ascii="Arial" w:hAnsi="Arial" w:cs="Arial"/>
          <w:szCs w:val="18"/>
        </w:rPr>
      </w:pPr>
    </w:p>
    <w:p w14:paraId="06C89767" w14:textId="77777777" w:rsidR="00B61720" w:rsidRDefault="00B61720" w:rsidP="00B61720">
      <w:pPr>
        <w:rPr>
          <w:rFonts w:ascii="Arial" w:hAnsi="Arial" w:cs="Arial"/>
          <w:szCs w:val="18"/>
        </w:rPr>
      </w:pPr>
    </w:p>
    <w:p w14:paraId="5864F161" w14:textId="77777777" w:rsidR="00B61720" w:rsidRDefault="00B61720" w:rsidP="00B61720">
      <w:pPr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 xml:space="preserve">Functie contactpersoon </w:t>
      </w:r>
      <w:r>
        <w:rPr>
          <w:rFonts w:ascii="Arial" w:hAnsi="Arial" w:cs="Arial"/>
        </w:rPr>
        <w:t>Gegadigde</w:t>
      </w:r>
      <w:r>
        <w:rPr>
          <w:rFonts w:ascii="Arial" w:hAnsi="Arial" w:cs="Arial"/>
          <w:szCs w:val="18"/>
        </w:rPr>
        <w:t xml:space="preserve"> : ……………………………………..</w:t>
      </w:r>
    </w:p>
    <w:p w14:paraId="338D0176" w14:textId="77777777" w:rsidR="00B61720" w:rsidRDefault="00B61720" w:rsidP="00B61720">
      <w:pPr>
        <w:rPr>
          <w:rFonts w:ascii="Arial" w:hAnsi="Arial" w:cs="Arial"/>
          <w:szCs w:val="18"/>
        </w:rPr>
      </w:pPr>
    </w:p>
    <w:p w14:paraId="437DE2EF" w14:textId="77777777" w:rsidR="00B61720" w:rsidRDefault="00B61720" w:rsidP="00B61720">
      <w:pPr>
        <w:rPr>
          <w:rFonts w:ascii="Arial" w:hAnsi="Arial" w:cs="Arial"/>
          <w:szCs w:val="18"/>
        </w:rPr>
      </w:pPr>
    </w:p>
    <w:p w14:paraId="4F77C736" w14:textId="77777777" w:rsidR="00B61720" w:rsidRDefault="00B61720" w:rsidP="00B61720">
      <w:pPr>
        <w:rPr>
          <w:rFonts w:ascii="Arial" w:hAnsi="Arial" w:cs="Arial"/>
          <w:szCs w:val="18"/>
        </w:rPr>
      </w:pPr>
    </w:p>
    <w:p w14:paraId="41223B08" w14:textId="77777777" w:rsidR="00B61720" w:rsidRDefault="00B61720" w:rsidP="00B61720">
      <w:pPr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 xml:space="preserve">Handtekening contactpersoon </w:t>
      </w:r>
      <w:r>
        <w:rPr>
          <w:rFonts w:ascii="Arial" w:hAnsi="Arial" w:cs="Arial"/>
        </w:rPr>
        <w:t>Gegadigde</w:t>
      </w:r>
      <w:r>
        <w:rPr>
          <w:rFonts w:ascii="Arial" w:hAnsi="Arial" w:cs="Arial"/>
          <w:szCs w:val="18"/>
        </w:rPr>
        <w:t xml:space="preserve"> : ………………………………</w:t>
      </w:r>
    </w:p>
    <w:p w14:paraId="593F88A2" w14:textId="77777777" w:rsidR="00B61720" w:rsidRDefault="00B61720" w:rsidP="00B61720">
      <w:pPr>
        <w:rPr>
          <w:rFonts w:ascii="Arial" w:hAnsi="Arial" w:cs="Arial"/>
          <w:szCs w:val="18"/>
        </w:rPr>
      </w:pPr>
    </w:p>
    <w:p w14:paraId="756989D0" w14:textId="77777777" w:rsidR="00B61720" w:rsidRDefault="00B61720" w:rsidP="00B61720">
      <w:pPr>
        <w:rPr>
          <w:rFonts w:ascii="Arial" w:hAnsi="Arial" w:cs="Arial"/>
          <w:szCs w:val="18"/>
        </w:rPr>
      </w:pPr>
    </w:p>
    <w:p w14:paraId="6CD8DE08" w14:textId="77777777" w:rsidR="00B61720" w:rsidRDefault="00B61720" w:rsidP="00B61720">
      <w:pPr>
        <w:rPr>
          <w:rFonts w:ascii="Arial" w:hAnsi="Arial" w:cs="Arial"/>
          <w:szCs w:val="18"/>
        </w:rPr>
      </w:pPr>
    </w:p>
    <w:p w14:paraId="56CAC148" w14:textId="77777777" w:rsidR="00B61720" w:rsidRDefault="00B61720" w:rsidP="00B61720">
      <w:pPr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Datum: ………………………………………………………………………</w:t>
      </w:r>
    </w:p>
    <w:p w14:paraId="19502290" w14:textId="77777777" w:rsidR="001D6676" w:rsidRPr="002C6214" w:rsidRDefault="001D6676" w:rsidP="002C6214">
      <w:pPr>
        <w:pStyle w:val="BasistekstOLCO"/>
      </w:pPr>
    </w:p>
    <w:sectPr w:rsidR="001D6676" w:rsidRPr="002C6214" w:rsidSect="00C7721C"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A6FAB" w14:textId="77777777" w:rsidR="00D42F58" w:rsidRPr="002C6214" w:rsidRDefault="00D42F58" w:rsidP="002C6214">
      <w:pPr>
        <w:pStyle w:val="Voettekst"/>
      </w:pPr>
    </w:p>
  </w:endnote>
  <w:endnote w:type="continuationSeparator" w:id="0">
    <w:p w14:paraId="74E0202D" w14:textId="77777777" w:rsidR="00D42F58" w:rsidRPr="002C6214" w:rsidRDefault="00D42F58" w:rsidP="002C6214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Ve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93F0B" w14:textId="77777777" w:rsidR="0069353D" w:rsidRPr="00B61720" w:rsidRDefault="0069353D" w:rsidP="00B61720">
    <w:pPr>
      <w:pStyle w:val="Voettekst"/>
    </w:pPr>
    <w:bookmarkStart w:id="0" w:name="OLE_LINK3"/>
    <w:bookmarkStart w:id="1" w:name="OLE_LINK4"/>
  </w:p>
  <w:bookmarkEnd w:id="0"/>
  <w:bookmarkEnd w:id="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591BC" w14:textId="77777777" w:rsidR="0069353D" w:rsidRPr="005873C2" w:rsidRDefault="00BB2113" w:rsidP="00BA033C">
    <w:pPr>
      <w:pStyle w:val="Voettekst"/>
    </w:pPr>
    <w:r w:rsidRPr="005873C2">
      <w:t>Servicepunt71</w:t>
    </w:r>
    <w:r w:rsidRPr="005873C2">
      <w:tab/>
      <w:t xml:space="preserve">pagina </w:t>
    </w:r>
    <w:r w:rsidRPr="005873C2">
      <w:fldChar w:fldCharType="begin"/>
    </w:r>
    <w:r w:rsidRPr="005873C2">
      <w:instrText xml:space="preserve"> PAGE </w:instrText>
    </w:r>
    <w:r w:rsidRPr="005873C2">
      <w:fldChar w:fldCharType="separate"/>
    </w:r>
    <w:r>
      <w:rPr>
        <w:noProof/>
      </w:rPr>
      <w:t>1</w:t>
    </w:r>
    <w:r w:rsidRPr="005873C2">
      <w:fldChar w:fldCharType="end"/>
    </w:r>
    <w:r w:rsidRPr="005873C2">
      <w:t xml:space="preserve"> van </w:t>
    </w:r>
    <w:fldSimple w:instr=" NUMPAGES ">
      <w:r>
        <w:rPr>
          <w:noProof/>
        </w:rPr>
        <w:t>2</w:t>
      </w:r>
    </w:fldSimple>
  </w:p>
  <w:p w14:paraId="5814AECA" w14:textId="77777777" w:rsidR="0069353D" w:rsidRPr="005873C2" w:rsidRDefault="0069353D" w:rsidP="00BA033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8A0F5" w14:textId="77777777" w:rsidR="00D42F58" w:rsidRPr="002C6214" w:rsidRDefault="00D42F58" w:rsidP="002C6214">
      <w:pPr>
        <w:pStyle w:val="Voettekst"/>
      </w:pPr>
    </w:p>
  </w:footnote>
  <w:footnote w:type="continuationSeparator" w:id="0">
    <w:p w14:paraId="0B6B71E1" w14:textId="77777777" w:rsidR="00D42F58" w:rsidRPr="002C6214" w:rsidRDefault="00D42F58" w:rsidP="002C6214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F934F" w14:textId="77777777" w:rsidR="0069353D" w:rsidRDefault="0069353D">
    <w:pPr>
      <w:pStyle w:val="Koptekst"/>
    </w:pPr>
  </w:p>
  <w:p w14:paraId="11332853" w14:textId="77777777" w:rsidR="0069353D" w:rsidRDefault="00B61720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D263B49" wp14:editId="1EBD3BC2">
          <wp:simplePos x="0" y="0"/>
          <wp:positionH relativeFrom="column">
            <wp:posOffset>5715000</wp:posOffset>
          </wp:positionH>
          <wp:positionV relativeFrom="paragraph">
            <wp:posOffset>-297180</wp:posOffset>
          </wp:positionV>
          <wp:extent cx="1630680" cy="941705"/>
          <wp:effectExtent l="0" t="0" r="0" b="0"/>
          <wp:wrapSquare wrapText="bothSides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941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OLCO"/>
    <w:lvl w:ilvl="0">
      <w:start w:val="1"/>
      <w:numFmt w:val="bullet"/>
      <w:pStyle w:val="Opsommingbolletje1eniveauOLC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OLC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OLC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7A577AB"/>
    <w:multiLevelType w:val="multilevel"/>
    <w:tmpl w:val="6EE4AA5A"/>
    <w:numStyleLink w:val="KopnummeringOLCO"/>
  </w:abstractNum>
  <w:abstractNum w:abstractNumId="12" w15:restartNumberingAfterBreak="0">
    <w:nsid w:val="0BC24928"/>
    <w:multiLevelType w:val="multilevel"/>
    <w:tmpl w:val="B4BACAD8"/>
    <w:styleLink w:val="OpsommingstreepjeOLCO"/>
    <w:lvl w:ilvl="0">
      <w:start w:val="1"/>
      <w:numFmt w:val="bullet"/>
      <w:pStyle w:val="Opsommingstreepje1eniveauOLC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OLC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OLC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OLCO"/>
  </w:abstractNum>
  <w:abstractNum w:abstractNumId="16" w15:restartNumberingAfterBreak="0">
    <w:nsid w:val="2D665843"/>
    <w:multiLevelType w:val="multilevel"/>
    <w:tmpl w:val="90A8103A"/>
    <w:styleLink w:val="BijlagenummeringOLCO"/>
    <w:lvl w:ilvl="0">
      <w:start w:val="1"/>
      <w:numFmt w:val="decimal"/>
      <w:pStyle w:val="Bijlagekop1OLC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OLC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7" w15:restartNumberingAfterBreak="0">
    <w:nsid w:val="2D7E06B0"/>
    <w:multiLevelType w:val="multilevel"/>
    <w:tmpl w:val="9200769E"/>
    <w:styleLink w:val="OpsommingkleineletterOLCO"/>
    <w:lvl w:ilvl="0">
      <w:start w:val="1"/>
      <w:numFmt w:val="lowerLetter"/>
      <w:pStyle w:val="Opsommingkleineletter1eniveauOLC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OLC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OLC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18" w15:restartNumberingAfterBreak="0">
    <w:nsid w:val="398A2A0C"/>
    <w:multiLevelType w:val="multilevel"/>
    <w:tmpl w:val="89367262"/>
    <w:styleLink w:val="OpsommingnummerOLCO"/>
    <w:lvl w:ilvl="0">
      <w:start w:val="1"/>
      <w:numFmt w:val="decimal"/>
      <w:pStyle w:val="Opsommingnummer1eniveauOLC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OLC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OLC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19" w15:restartNumberingAfterBreak="0">
    <w:nsid w:val="40EF61F8"/>
    <w:multiLevelType w:val="multilevel"/>
    <w:tmpl w:val="6EE4AA5A"/>
    <w:styleLink w:val="KopnummeringOLCO"/>
    <w:lvl w:ilvl="0">
      <w:start w:val="1"/>
      <w:numFmt w:val="decimal"/>
      <w:pStyle w:val="Kop1"/>
      <w:lvlText w:val="%1"/>
      <w:lvlJc w:val="right"/>
      <w:pPr>
        <w:ind w:left="0" w:hanging="227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27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227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0" w:hanging="227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0" w15:restartNumberingAfterBreak="0">
    <w:nsid w:val="46A60AA0"/>
    <w:multiLevelType w:val="multilevel"/>
    <w:tmpl w:val="C9FA2D30"/>
    <w:styleLink w:val="OpsommingopenrondjeOLCO"/>
    <w:lvl w:ilvl="0">
      <w:start w:val="1"/>
      <w:numFmt w:val="bullet"/>
      <w:pStyle w:val="Opsommingopenrondje1eniveauOLC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OLC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OLC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1" w15:restartNumberingAfterBreak="0">
    <w:nsid w:val="49174210"/>
    <w:multiLevelType w:val="hybridMultilevel"/>
    <w:tmpl w:val="50B47CB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9E04A53"/>
    <w:multiLevelType w:val="multilevel"/>
    <w:tmpl w:val="7FB6E594"/>
    <w:styleLink w:val="AgendapuntlijstOLCO"/>
    <w:lvl w:ilvl="0">
      <w:start w:val="1"/>
      <w:numFmt w:val="decimal"/>
      <w:pStyle w:val="AgendapuntOLC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64F6690"/>
    <w:multiLevelType w:val="multilevel"/>
    <w:tmpl w:val="6EE4AA5A"/>
    <w:numStyleLink w:val="KopnummeringOLCO"/>
  </w:abstractNum>
  <w:abstractNum w:abstractNumId="25" w15:restartNumberingAfterBreak="0">
    <w:nsid w:val="5C7E1615"/>
    <w:multiLevelType w:val="multilevel"/>
    <w:tmpl w:val="F16EA7FA"/>
    <w:numStyleLink w:val="OpsommingnummerlijstOLCO"/>
  </w:abstractNum>
  <w:abstractNum w:abstractNumId="26" w15:restartNumberingAfterBreak="0">
    <w:nsid w:val="60FA248C"/>
    <w:multiLevelType w:val="multilevel"/>
    <w:tmpl w:val="6EE4AA5A"/>
    <w:numStyleLink w:val="KopnummeringOLCO"/>
  </w:abstractNum>
  <w:abstractNum w:abstractNumId="27" w15:restartNumberingAfterBreak="0">
    <w:nsid w:val="63F335A0"/>
    <w:multiLevelType w:val="multilevel"/>
    <w:tmpl w:val="8576664C"/>
    <w:styleLink w:val="OpsommingtekenOLCO"/>
    <w:lvl w:ilvl="0">
      <w:start w:val="1"/>
      <w:numFmt w:val="bullet"/>
      <w:pStyle w:val="Opsommingteken1eniveauOLC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OLC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OLC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28" w15:restartNumberingAfterBreak="0">
    <w:nsid w:val="6C6644DD"/>
    <w:multiLevelType w:val="multilevel"/>
    <w:tmpl w:val="9E50E438"/>
    <w:numStyleLink w:val="OpsommingbolletjeOLCO"/>
  </w:abstractNum>
  <w:abstractNum w:abstractNumId="29" w15:restartNumberingAfterBreak="0">
    <w:nsid w:val="6CAB1E63"/>
    <w:multiLevelType w:val="multilevel"/>
    <w:tmpl w:val="7FB6E594"/>
    <w:numStyleLink w:val="AgendapuntlijstOLCO"/>
  </w:abstractNum>
  <w:abstractNum w:abstractNumId="30" w15:restartNumberingAfterBreak="0">
    <w:nsid w:val="6CFB2DF8"/>
    <w:multiLevelType w:val="multilevel"/>
    <w:tmpl w:val="64987198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ascii="Lucida Sans Unicode" w:hAnsi="Arial Vet" w:hint="default"/>
        <w:b w:val="0"/>
        <w:i w:val="0"/>
        <w:sz w:val="36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Bijlage %8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6E7370EC"/>
    <w:multiLevelType w:val="multilevel"/>
    <w:tmpl w:val="9200769E"/>
    <w:numStyleLink w:val="OpsommingkleineletterOLCO"/>
  </w:abstractNum>
  <w:abstractNum w:abstractNumId="32" w15:restartNumberingAfterBreak="0">
    <w:nsid w:val="7038598F"/>
    <w:multiLevelType w:val="multilevel"/>
    <w:tmpl w:val="90A8103A"/>
    <w:numStyleLink w:val="BijlagenummeringOLCO"/>
  </w:abstractNum>
  <w:abstractNum w:abstractNumId="33" w15:restartNumberingAfterBreak="0">
    <w:nsid w:val="70EC4E8C"/>
    <w:multiLevelType w:val="multilevel"/>
    <w:tmpl w:val="C9FA2D30"/>
    <w:numStyleLink w:val="OpsommingopenrondjeOLCO"/>
  </w:abstractNum>
  <w:abstractNum w:abstractNumId="34" w15:restartNumberingAfterBreak="0">
    <w:nsid w:val="73E15C40"/>
    <w:multiLevelType w:val="multilevel"/>
    <w:tmpl w:val="F16EA7FA"/>
    <w:styleLink w:val="OpsommingnummerlijstOLCO"/>
    <w:lvl w:ilvl="0">
      <w:start w:val="1"/>
      <w:numFmt w:val="lowerLetter"/>
      <w:pStyle w:val="Opsommingnummerlijst1eniveauOLCO"/>
      <w:lvlText w:val="%1."/>
      <w:lvlJc w:val="left"/>
      <w:pPr>
        <w:ind w:left="284" w:hanging="284"/>
      </w:pPr>
      <w:rPr>
        <w:rFonts w:asciiTheme="majorHAnsi" w:hAnsiTheme="majorHAnsi" w:hint="default"/>
        <w:b/>
        <w:i w:val="0"/>
        <w:color w:val="000000" w:themeColor="text1"/>
      </w:rPr>
    </w:lvl>
    <w:lvl w:ilvl="1">
      <w:start w:val="1"/>
      <w:numFmt w:val="decimal"/>
      <w:pStyle w:val="Opsommingnummerlijst2eniveauOLCO"/>
      <w:lvlText w:val="%2."/>
      <w:lvlJc w:val="left"/>
      <w:pPr>
        <w:ind w:left="568" w:hanging="284"/>
      </w:pPr>
      <w:rPr>
        <w:rFonts w:hint="default"/>
        <w:color w:val="000000" w:themeColor="text1"/>
      </w:rPr>
    </w:lvl>
    <w:lvl w:ilvl="2">
      <w:start w:val="1"/>
      <w:numFmt w:val="bullet"/>
      <w:pStyle w:val="Opsommingnummerlijst3eniveauOLCO"/>
      <w:lvlText w:val="-"/>
      <w:lvlJc w:val="left"/>
      <w:pPr>
        <w:ind w:left="852" w:hanging="284"/>
      </w:pPr>
      <w:rPr>
        <w:rFonts w:ascii="Arial" w:hAnsi="Arial" w:hint="default"/>
        <w:color w:val="000000" w:themeColor="text1"/>
      </w:rPr>
    </w:lvl>
    <w:lvl w:ilvl="3">
      <w:start w:val="1"/>
      <w:numFmt w:val="bullet"/>
      <w:lvlText w:val="-"/>
      <w:lvlJc w:val="left"/>
      <w:pPr>
        <w:ind w:left="1136" w:hanging="284"/>
      </w:pPr>
      <w:rPr>
        <w:rFonts w:ascii="Arial" w:hAnsi="Arial" w:hint="default"/>
        <w:color w:val="000000" w:themeColor="text1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ascii="Arial" w:hAnsi="Arial" w:hint="default"/>
        <w:color w:val="000000" w:themeColor="text1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asciiTheme="majorHAnsi" w:hAnsiTheme="majorHAnsi"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ascii="Arial" w:hAnsi="Arial"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ascii="Arial" w:hAnsi="Arial"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ascii="Arial" w:hAnsi="Arial" w:hint="default"/>
        <w:color w:val="000000" w:themeColor="text1"/>
      </w:rPr>
    </w:lvl>
  </w:abstractNum>
  <w:abstractNum w:abstractNumId="35" w15:restartNumberingAfterBreak="0">
    <w:nsid w:val="76AE427F"/>
    <w:multiLevelType w:val="multilevel"/>
    <w:tmpl w:val="8576664C"/>
    <w:numStyleLink w:val="OpsommingtekenOLCO"/>
  </w:abstractNum>
  <w:abstractNum w:abstractNumId="36" w15:restartNumberingAfterBreak="0">
    <w:nsid w:val="79AE6CDF"/>
    <w:multiLevelType w:val="multilevel"/>
    <w:tmpl w:val="B4BACAD8"/>
    <w:numStyleLink w:val="OpsommingstreepjeOLCO"/>
  </w:abstractNum>
  <w:num w:numId="1" w16cid:durableId="1680808311">
    <w:abstractNumId w:val="10"/>
  </w:num>
  <w:num w:numId="2" w16cid:durableId="1527669288">
    <w:abstractNumId w:val="18"/>
  </w:num>
  <w:num w:numId="3" w16cid:durableId="1501971634">
    <w:abstractNumId w:val="20"/>
  </w:num>
  <w:num w:numId="4" w16cid:durableId="297806617">
    <w:abstractNumId w:val="12"/>
  </w:num>
  <w:num w:numId="5" w16cid:durableId="549652823">
    <w:abstractNumId w:val="23"/>
  </w:num>
  <w:num w:numId="6" w16cid:durableId="296643027">
    <w:abstractNumId w:val="14"/>
  </w:num>
  <w:num w:numId="7" w16cid:durableId="738090639">
    <w:abstractNumId w:val="13"/>
  </w:num>
  <w:num w:numId="8" w16cid:durableId="1147278843">
    <w:abstractNumId w:val="17"/>
  </w:num>
  <w:num w:numId="9" w16cid:durableId="1325665521">
    <w:abstractNumId w:val="19"/>
  </w:num>
  <w:num w:numId="10" w16cid:durableId="147942831">
    <w:abstractNumId w:val="27"/>
  </w:num>
  <w:num w:numId="11" w16cid:durableId="1639071779">
    <w:abstractNumId w:val="16"/>
  </w:num>
  <w:num w:numId="12" w16cid:durableId="7606639">
    <w:abstractNumId w:val="9"/>
  </w:num>
  <w:num w:numId="13" w16cid:durableId="647830535">
    <w:abstractNumId w:val="7"/>
  </w:num>
  <w:num w:numId="14" w16cid:durableId="29231813">
    <w:abstractNumId w:val="6"/>
  </w:num>
  <w:num w:numId="15" w16cid:durableId="680356198">
    <w:abstractNumId w:val="5"/>
  </w:num>
  <w:num w:numId="16" w16cid:durableId="890842442">
    <w:abstractNumId w:val="4"/>
  </w:num>
  <w:num w:numId="17" w16cid:durableId="507673098">
    <w:abstractNumId w:val="8"/>
  </w:num>
  <w:num w:numId="18" w16cid:durableId="1913466079">
    <w:abstractNumId w:val="3"/>
  </w:num>
  <w:num w:numId="19" w16cid:durableId="891160260">
    <w:abstractNumId w:val="2"/>
  </w:num>
  <w:num w:numId="20" w16cid:durableId="1459763220">
    <w:abstractNumId w:val="1"/>
  </w:num>
  <w:num w:numId="21" w16cid:durableId="943462315">
    <w:abstractNumId w:val="0"/>
  </w:num>
  <w:num w:numId="22" w16cid:durableId="1444030298">
    <w:abstractNumId w:val="31"/>
  </w:num>
  <w:num w:numId="23" w16cid:durableId="1577936027">
    <w:abstractNumId w:val="15"/>
  </w:num>
  <w:num w:numId="24" w16cid:durableId="1200388709">
    <w:abstractNumId w:val="22"/>
  </w:num>
  <w:num w:numId="25" w16cid:durableId="1356224773">
    <w:abstractNumId w:val="29"/>
  </w:num>
  <w:num w:numId="26" w16cid:durableId="624771437">
    <w:abstractNumId w:val="28"/>
  </w:num>
  <w:num w:numId="27" w16cid:durableId="1991060141">
    <w:abstractNumId w:val="33"/>
  </w:num>
  <w:num w:numId="28" w16cid:durableId="1572427010">
    <w:abstractNumId w:val="36"/>
  </w:num>
  <w:num w:numId="29" w16cid:durableId="749352658">
    <w:abstractNumId w:val="32"/>
  </w:num>
  <w:num w:numId="30" w16cid:durableId="926158037">
    <w:abstractNumId w:val="35"/>
  </w:num>
  <w:num w:numId="31" w16cid:durableId="1828744746">
    <w:abstractNumId w:val="26"/>
  </w:num>
  <w:num w:numId="32" w16cid:durableId="1938518668">
    <w:abstractNumId w:val="34"/>
  </w:num>
  <w:num w:numId="33" w16cid:durableId="307168657">
    <w:abstractNumId w:val="25"/>
  </w:num>
  <w:num w:numId="34" w16cid:durableId="9672756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72728685">
    <w:abstractNumId w:val="11"/>
  </w:num>
  <w:num w:numId="36" w16cid:durableId="2084838421">
    <w:abstractNumId w:val="24"/>
  </w:num>
  <w:num w:numId="37" w16cid:durableId="1755008705">
    <w:abstractNumId w:val="30"/>
  </w:num>
  <w:num w:numId="38" w16cid:durableId="1116800208">
    <w:abstractNumId w:val="21"/>
  </w:num>
  <w:num w:numId="39" w16cid:durableId="2045906219">
    <w:abstractNumId w:val="15"/>
    <w:lvlOverride w:ilvl="0">
      <w:lvl w:ilvl="0">
        <w:start w:val="1"/>
        <w:numFmt w:val="decimal"/>
        <w:pStyle w:val="Opsommingnummer1eniveauOLCO"/>
        <w:lvlText w:val="%1"/>
        <w:lvlJc w:val="left"/>
        <w:pPr>
          <w:ind w:left="284" w:hanging="284"/>
        </w:pPr>
        <w:rPr>
          <w:rFonts w:hint="default"/>
        </w:rPr>
      </w:lvl>
    </w:lvlOverride>
    <w:lvlOverride w:ilvl="1">
      <w:lvl w:ilvl="1">
        <w:start w:val="1"/>
        <w:numFmt w:val="decimal"/>
        <w:pStyle w:val="Opsommingnummer2eniveauOLCO"/>
        <w:lvlText w:val="%2"/>
        <w:lvlJc w:val="left"/>
        <w:pPr>
          <w:ind w:left="568" w:hanging="284"/>
        </w:pPr>
        <w:rPr>
          <w:rFonts w:hint="default"/>
        </w:rPr>
      </w:lvl>
    </w:lvlOverride>
    <w:lvlOverride w:ilvl="2">
      <w:lvl w:ilvl="2">
        <w:start w:val="1"/>
        <w:numFmt w:val="decimal"/>
        <w:pStyle w:val="Opsommingnummer3eniveauOLCO"/>
        <w:lvlText w:val="%3"/>
        <w:lvlJc w:val="left"/>
        <w:pPr>
          <w:ind w:left="852" w:hanging="284"/>
        </w:pPr>
        <w:rPr>
          <w:rFonts w:hint="default"/>
        </w:rPr>
      </w:lvl>
    </w:lvlOverride>
    <w:lvlOverride w:ilvl="3">
      <w:lvl w:ilvl="3">
        <w:start w:val="1"/>
        <w:numFmt w:val="decimal"/>
        <w:lvlText w:val="%4"/>
        <w:lvlJc w:val="left"/>
        <w:pPr>
          <w:ind w:left="1136" w:hanging="284"/>
        </w:pPr>
        <w:rPr>
          <w:rFonts w:hint="default"/>
        </w:rPr>
      </w:lvl>
    </w:lvlOverride>
    <w:lvlOverride w:ilvl="4">
      <w:lvl w:ilvl="4">
        <w:start w:val="1"/>
        <w:numFmt w:val="decimal"/>
        <w:lvlText w:val="%5"/>
        <w:lvlJc w:val="left"/>
        <w:pPr>
          <w:ind w:left="1420" w:hanging="284"/>
        </w:pPr>
        <w:rPr>
          <w:rFonts w:hint="default"/>
        </w:rPr>
      </w:lvl>
    </w:lvlOverride>
    <w:lvlOverride w:ilvl="5">
      <w:lvl w:ilvl="5">
        <w:start w:val="1"/>
        <w:numFmt w:val="decimal"/>
        <w:lvlText w:val="%6"/>
        <w:lvlJc w:val="left"/>
        <w:pPr>
          <w:ind w:left="1704" w:hanging="284"/>
        </w:pPr>
        <w:rPr>
          <w:rFonts w:hint="default"/>
        </w:rPr>
      </w:lvl>
    </w:lvlOverride>
    <w:lvlOverride w:ilvl="6">
      <w:lvl w:ilvl="6">
        <w:start w:val="1"/>
        <w:numFmt w:val="decimal"/>
        <w:lvlText w:val="%7"/>
        <w:lvlJc w:val="left"/>
        <w:pPr>
          <w:ind w:left="1988" w:hanging="284"/>
        </w:pPr>
        <w:rPr>
          <w:rFonts w:hint="default"/>
        </w:rPr>
      </w:lvl>
    </w:lvlOverride>
    <w:lvlOverride w:ilvl="7">
      <w:lvl w:ilvl="7">
        <w:start w:val="1"/>
        <w:numFmt w:val="decimal"/>
        <w:lvlText w:val="%8"/>
        <w:lvlJc w:val="left"/>
        <w:pPr>
          <w:ind w:left="2272" w:hanging="284"/>
        </w:pPr>
        <w:rPr>
          <w:rFonts w:hint="default"/>
        </w:rPr>
      </w:lvl>
    </w:lvlOverride>
    <w:lvlOverride w:ilvl="8">
      <w:lvl w:ilvl="8">
        <w:start w:val="1"/>
        <w:numFmt w:val="decimal"/>
        <w:lvlText w:val="%9"/>
        <w:lvlJc w:val="left"/>
        <w:pPr>
          <w:ind w:left="2556" w:hanging="284"/>
        </w:pPr>
        <w:rPr>
          <w:rFonts w:hint="default"/>
        </w:rPr>
      </w:lvl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activeWritingStyle w:appName="MSWord" w:lang="nl-NL" w:vendorID="1" w:dllVersion="512" w:checkStyle="1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720"/>
    <w:rsid w:val="00004562"/>
    <w:rsid w:val="00006237"/>
    <w:rsid w:val="0000663D"/>
    <w:rsid w:val="00010D95"/>
    <w:rsid w:val="00011BFA"/>
    <w:rsid w:val="00012581"/>
    <w:rsid w:val="00016F50"/>
    <w:rsid w:val="00020820"/>
    <w:rsid w:val="000212BA"/>
    <w:rsid w:val="0002562D"/>
    <w:rsid w:val="0003377A"/>
    <w:rsid w:val="00035232"/>
    <w:rsid w:val="000418EF"/>
    <w:rsid w:val="0004513F"/>
    <w:rsid w:val="00050D4B"/>
    <w:rsid w:val="0005205D"/>
    <w:rsid w:val="00052426"/>
    <w:rsid w:val="00052FF4"/>
    <w:rsid w:val="00053E43"/>
    <w:rsid w:val="0005430B"/>
    <w:rsid w:val="0005732F"/>
    <w:rsid w:val="00066DF0"/>
    <w:rsid w:val="00072BF1"/>
    <w:rsid w:val="00074DAC"/>
    <w:rsid w:val="00076778"/>
    <w:rsid w:val="0007714E"/>
    <w:rsid w:val="00082CAA"/>
    <w:rsid w:val="0009698A"/>
    <w:rsid w:val="000A1B78"/>
    <w:rsid w:val="000B01BC"/>
    <w:rsid w:val="000B7B1E"/>
    <w:rsid w:val="000C0969"/>
    <w:rsid w:val="000C1A1A"/>
    <w:rsid w:val="000C7089"/>
    <w:rsid w:val="000C78A9"/>
    <w:rsid w:val="000D6750"/>
    <w:rsid w:val="000D6AB7"/>
    <w:rsid w:val="000E1539"/>
    <w:rsid w:val="000E55A1"/>
    <w:rsid w:val="000E6E43"/>
    <w:rsid w:val="000F213A"/>
    <w:rsid w:val="000F2D93"/>
    <w:rsid w:val="000F650E"/>
    <w:rsid w:val="000F7CC8"/>
    <w:rsid w:val="00100B98"/>
    <w:rsid w:val="00106601"/>
    <w:rsid w:val="00110A9F"/>
    <w:rsid w:val="001138AC"/>
    <w:rsid w:val="001170AE"/>
    <w:rsid w:val="00122DED"/>
    <w:rsid w:val="00132265"/>
    <w:rsid w:val="001341C3"/>
    <w:rsid w:val="00134E43"/>
    <w:rsid w:val="00135A2A"/>
    <w:rsid w:val="00135E7B"/>
    <w:rsid w:val="00137CBB"/>
    <w:rsid w:val="00145B8E"/>
    <w:rsid w:val="0014640F"/>
    <w:rsid w:val="00152E4D"/>
    <w:rsid w:val="00156292"/>
    <w:rsid w:val="001579D8"/>
    <w:rsid w:val="001639F5"/>
    <w:rsid w:val="0018093D"/>
    <w:rsid w:val="00187A59"/>
    <w:rsid w:val="001A49A9"/>
    <w:rsid w:val="001B1B37"/>
    <w:rsid w:val="001B4C7E"/>
    <w:rsid w:val="001C11BE"/>
    <w:rsid w:val="001C4F74"/>
    <w:rsid w:val="001C6232"/>
    <w:rsid w:val="001C63E7"/>
    <w:rsid w:val="001D01A4"/>
    <w:rsid w:val="001D2384"/>
    <w:rsid w:val="001D2A06"/>
    <w:rsid w:val="001D6676"/>
    <w:rsid w:val="001E2293"/>
    <w:rsid w:val="001E2B6C"/>
    <w:rsid w:val="001E34AC"/>
    <w:rsid w:val="001E5F7F"/>
    <w:rsid w:val="001F5B4F"/>
    <w:rsid w:val="001F5C28"/>
    <w:rsid w:val="001F6547"/>
    <w:rsid w:val="0020548B"/>
    <w:rsid w:val="0020607F"/>
    <w:rsid w:val="00206E2A"/>
    <w:rsid w:val="00206FF8"/>
    <w:rsid w:val="002074B2"/>
    <w:rsid w:val="00216489"/>
    <w:rsid w:val="00220A9C"/>
    <w:rsid w:val="00225889"/>
    <w:rsid w:val="00230B64"/>
    <w:rsid w:val="00236DE9"/>
    <w:rsid w:val="00242226"/>
    <w:rsid w:val="002476A7"/>
    <w:rsid w:val="002518D2"/>
    <w:rsid w:val="00252B9A"/>
    <w:rsid w:val="00254088"/>
    <w:rsid w:val="00256039"/>
    <w:rsid w:val="00257AA9"/>
    <w:rsid w:val="00262D4E"/>
    <w:rsid w:val="002646C8"/>
    <w:rsid w:val="00265EE3"/>
    <w:rsid w:val="00280D1D"/>
    <w:rsid w:val="00282B5D"/>
    <w:rsid w:val="00283592"/>
    <w:rsid w:val="00286914"/>
    <w:rsid w:val="002919FA"/>
    <w:rsid w:val="00294CD2"/>
    <w:rsid w:val="002A2E44"/>
    <w:rsid w:val="002B08A4"/>
    <w:rsid w:val="002B2998"/>
    <w:rsid w:val="002B4EA3"/>
    <w:rsid w:val="002B64EE"/>
    <w:rsid w:val="002C46FB"/>
    <w:rsid w:val="002C6214"/>
    <w:rsid w:val="002D0E88"/>
    <w:rsid w:val="002D52B2"/>
    <w:rsid w:val="002E2611"/>
    <w:rsid w:val="002E274E"/>
    <w:rsid w:val="002E68CD"/>
    <w:rsid w:val="002F678C"/>
    <w:rsid w:val="002F7B77"/>
    <w:rsid w:val="003063C0"/>
    <w:rsid w:val="00312D26"/>
    <w:rsid w:val="00317DEA"/>
    <w:rsid w:val="00322A9F"/>
    <w:rsid w:val="00323121"/>
    <w:rsid w:val="00334D4B"/>
    <w:rsid w:val="00335B5E"/>
    <w:rsid w:val="00335F6B"/>
    <w:rsid w:val="00337DDE"/>
    <w:rsid w:val="00345315"/>
    <w:rsid w:val="003461FD"/>
    <w:rsid w:val="00346631"/>
    <w:rsid w:val="00347094"/>
    <w:rsid w:val="0036336D"/>
    <w:rsid w:val="00364B2C"/>
    <w:rsid w:val="00364E1D"/>
    <w:rsid w:val="00365254"/>
    <w:rsid w:val="00365327"/>
    <w:rsid w:val="00373AE1"/>
    <w:rsid w:val="00374C23"/>
    <w:rsid w:val="00374D9A"/>
    <w:rsid w:val="00377612"/>
    <w:rsid w:val="00382603"/>
    <w:rsid w:val="00383954"/>
    <w:rsid w:val="0039126D"/>
    <w:rsid w:val="003964D4"/>
    <w:rsid w:val="0039656A"/>
    <w:rsid w:val="003A5ED3"/>
    <w:rsid w:val="003A6677"/>
    <w:rsid w:val="003B14A0"/>
    <w:rsid w:val="003B595E"/>
    <w:rsid w:val="003C4365"/>
    <w:rsid w:val="003D04B7"/>
    <w:rsid w:val="003D09E4"/>
    <w:rsid w:val="003D414A"/>
    <w:rsid w:val="003D49E5"/>
    <w:rsid w:val="003E30F2"/>
    <w:rsid w:val="003E3B7D"/>
    <w:rsid w:val="003E766F"/>
    <w:rsid w:val="003F2747"/>
    <w:rsid w:val="003F768C"/>
    <w:rsid w:val="004001AF"/>
    <w:rsid w:val="00410F28"/>
    <w:rsid w:val="0041674F"/>
    <w:rsid w:val="0042594D"/>
    <w:rsid w:val="00441382"/>
    <w:rsid w:val="00451FDB"/>
    <w:rsid w:val="004564A6"/>
    <w:rsid w:val="00460433"/>
    <w:rsid w:val="004656F6"/>
    <w:rsid w:val="004659D3"/>
    <w:rsid w:val="00466D71"/>
    <w:rsid w:val="00471C0F"/>
    <w:rsid w:val="00472E5E"/>
    <w:rsid w:val="004733C3"/>
    <w:rsid w:val="0047392D"/>
    <w:rsid w:val="0047518D"/>
    <w:rsid w:val="004804E1"/>
    <w:rsid w:val="00484C8E"/>
    <w:rsid w:val="00486319"/>
    <w:rsid w:val="00487543"/>
    <w:rsid w:val="004875E2"/>
    <w:rsid w:val="00490BBD"/>
    <w:rsid w:val="00495327"/>
    <w:rsid w:val="004A0BCC"/>
    <w:rsid w:val="004B2C90"/>
    <w:rsid w:val="004C51F8"/>
    <w:rsid w:val="004D2412"/>
    <w:rsid w:val="004F4A4D"/>
    <w:rsid w:val="004F6A99"/>
    <w:rsid w:val="005017F3"/>
    <w:rsid w:val="00501A64"/>
    <w:rsid w:val="00503BFD"/>
    <w:rsid w:val="005043E5"/>
    <w:rsid w:val="00513D36"/>
    <w:rsid w:val="00515E2F"/>
    <w:rsid w:val="00521726"/>
    <w:rsid w:val="005223F7"/>
    <w:rsid w:val="00526530"/>
    <w:rsid w:val="0053645C"/>
    <w:rsid w:val="00545244"/>
    <w:rsid w:val="00553801"/>
    <w:rsid w:val="005615BE"/>
    <w:rsid w:val="00562E3D"/>
    <w:rsid w:val="0056661A"/>
    <w:rsid w:val="00575559"/>
    <w:rsid w:val="00575FFC"/>
    <w:rsid w:val="005818B8"/>
    <w:rsid w:val="005850AF"/>
    <w:rsid w:val="0059027A"/>
    <w:rsid w:val="005926F8"/>
    <w:rsid w:val="0059437A"/>
    <w:rsid w:val="005A1BD7"/>
    <w:rsid w:val="005A2BEC"/>
    <w:rsid w:val="005B4FAF"/>
    <w:rsid w:val="005C5603"/>
    <w:rsid w:val="005C6668"/>
    <w:rsid w:val="005D4151"/>
    <w:rsid w:val="005D5E21"/>
    <w:rsid w:val="005E3E58"/>
    <w:rsid w:val="005F1E97"/>
    <w:rsid w:val="00602D6E"/>
    <w:rsid w:val="006040DB"/>
    <w:rsid w:val="00606D41"/>
    <w:rsid w:val="00606DE2"/>
    <w:rsid w:val="00610FF8"/>
    <w:rsid w:val="00612C22"/>
    <w:rsid w:val="00613262"/>
    <w:rsid w:val="00624485"/>
    <w:rsid w:val="00641E45"/>
    <w:rsid w:val="00647A67"/>
    <w:rsid w:val="00653D01"/>
    <w:rsid w:val="00664EE1"/>
    <w:rsid w:val="006653B0"/>
    <w:rsid w:val="006662ED"/>
    <w:rsid w:val="006767B2"/>
    <w:rsid w:val="00685EED"/>
    <w:rsid w:val="0069353D"/>
    <w:rsid w:val="006953A2"/>
    <w:rsid w:val="006B6044"/>
    <w:rsid w:val="006C6A9D"/>
    <w:rsid w:val="006C7217"/>
    <w:rsid w:val="006C781E"/>
    <w:rsid w:val="006D1154"/>
    <w:rsid w:val="006D1A9D"/>
    <w:rsid w:val="006D2ECD"/>
    <w:rsid w:val="007007D2"/>
    <w:rsid w:val="00702832"/>
    <w:rsid w:val="00703BD3"/>
    <w:rsid w:val="00705849"/>
    <w:rsid w:val="00706308"/>
    <w:rsid w:val="00712665"/>
    <w:rsid w:val="0071386B"/>
    <w:rsid w:val="0072479C"/>
    <w:rsid w:val="007261BD"/>
    <w:rsid w:val="007358BA"/>
    <w:rsid w:val="007361EE"/>
    <w:rsid w:val="00743326"/>
    <w:rsid w:val="00743EE3"/>
    <w:rsid w:val="00750733"/>
    <w:rsid w:val="00750780"/>
    <w:rsid w:val="007525D1"/>
    <w:rsid w:val="00752725"/>
    <w:rsid w:val="00756C31"/>
    <w:rsid w:val="00760A65"/>
    <w:rsid w:val="00763B35"/>
    <w:rsid w:val="00764AF2"/>
    <w:rsid w:val="00766E99"/>
    <w:rsid w:val="00770652"/>
    <w:rsid w:val="00775717"/>
    <w:rsid w:val="00776618"/>
    <w:rsid w:val="007865DD"/>
    <w:rsid w:val="00787B55"/>
    <w:rsid w:val="0079179F"/>
    <w:rsid w:val="00793E98"/>
    <w:rsid w:val="00796A8D"/>
    <w:rsid w:val="007B0C68"/>
    <w:rsid w:val="007B1454"/>
    <w:rsid w:val="007B3114"/>
    <w:rsid w:val="007B5373"/>
    <w:rsid w:val="007B559D"/>
    <w:rsid w:val="007C0010"/>
    <w:rsid w:val="007C037C"/>
    <w:rsid w:val="007D03C7"/>
    <w:rsid w:val="007D4A7D"/>
    <w:rsid w:val="007D4DCE"/>
    <w:rsid w:val="007E7724"/>
    <w:rsid w:val="007F0A2A"/>
    <w:rsid w:val="007F1417"/>
    <w:rsid w:val="007F48F0"/>
    <w:rsid w:val="007F653F"/>
    <w:rsid w:val="008064EE"/>
    <w:rsid w:val="00810585"/>
    <w:rsid w:val="008222EE"/>
    <w:rsid w:val="00823AC1"/>
    <w:rsid w:val="00825D29"/>
    <w:rsid w:val="00826EA4"/>
    <w:rsid w:val="00832239"/>
    <w:rsid w:val="00840AC2"/>
    <w:rsid w:val="008438B7"/>
    <w:rsid w:val="00843B35"/>
    <w:rsid w:val="00854B34"/>
    <w:rsid w:val="0086137E"/>
    <w:rsid w:val="008664DD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339E"/>
    <w:rsid w:val="008B5CD1"/>
    <w:rsid w:val="008C2F90"/>
    <w:rsid w:val="008C5834"/>
    <w:rsid w:val="008C6251"/>
    <w:rsid w:val="008D7BDD"/>
    <w:rsid w:val="008D7D5D"/>
    <w:rsid w:val="00901934"/>
    <w:rsid w:val="0090254C"/>
    <w:rsid w:val="0090724E"/>
    <w:rsid w:val="00907888"/>
    <w:rsid w:val="00910D57"/>
    <w:rsid w:val="00920140"/>
    <w:rsid w:val="009221AC"/>
    <w:rsid w:val="009225D7"/>
    <w:rsid w:val="009261FD"/>
    <w:rsid w:val="00934750"/>
    <w:rsid w:val="00934E30"/>
    <w:rsid w:val="00935271"/>
    <w:rsid w:val="00943209"/>
    <w:rsid w:val="0094509D"/>
    <w:rsid w:val="00945318"/>
    <w:rsid w:val="00950DB4"/>
    <w:rsid w:val="009534C6"/>
    <w:rsid w:val="00956E04"/>
    <w:rsid w:val="00957CCB"/>
    <w:rsid w:val="009606EB"/>
    <w:rsid w:val="00963973"/>
    <w:rsid w:val="00971786"/>
    <w:rsid w:val="00971B3B"/>
    <w:rsid w:val="00976F6A"/>
    <w:rsid w:val="009A5B23"/>
    <w:rsid w:val="009C1976"/>
    <w:rsid w:val="009C2F9E"/>
    <w:rsid w:val="009D5AE2"/>
    <w:rsid w:val="009F0ADA"/>
    <w:rsid w:val="00A07FEF"/>
    <w:rsid w:val="00A1497C"/>
    <w:rsid w:val="00A21956"/>
    <w:rsid w:val="00A2306C"/>
    <w:rsid w:val="00A34D68"/>
    <w:rsid w:val="00A42EEC"/>
    <w:rsid w:val="00A469D8"/>
    <w:rsid w:val="00A50406"/>
    <w:rsid w:val="00A50767"/>
    <w:rsid w:val="00A50801"/>
    <w:rsid w:val="00A60A58"/>
    <w:rsid w:val="00A61B21"/>
    <w:rsid w:val="00A65B09"/>
    <w:rsid w:val="00A670BB"/>
    <w:rsid w:val="00A71291"/>
    <w:rsid w:val="00A71BF3"/>
    <w:rsid w:val="00A76E7C"/>
    <w:rsid w:val="00A804D2"/>
    <w:rsid w:val="00A84368"/>
    <w:rsid w:val="00A871D6"/>
    <w:rsid w:val="00A9047A"/>
    <w:rsid w:val="00A93804"/>
    <w:rsid w:val="00AA2F6F"/>
    <w:rsid w:val="00AB0D90"/>
    <w:rsid w:val="00AB1E21"/>
    <w:rsid w:val="00AB1E30"/>
    <w:rsid w:val="00AB2477"/>
    <w:rsid w:val="00AB56F0"/>
    <w:rsid w:val="00AB5DBD"/>
    <w:rsid w:val="00AB5F0C"/>
    <w:rsid w:val="00AB77BB"/>
    <w:rsid w:val="00AC273E"/>
    <w:rsid w:val="00AD24E6"/>
    <w:rsid w:val="00AD31A0"/>
    <w:rsid w:val="00AD44F1"/>
    <w:rsid w:val="00AD4DF7"/>
    <w:rsid w:val="00AE0183"/>
    <w:rsid w:val="00AE2110"/>
    <w:rsid w:val="00AE2EB1"/>
    <w:rsid w:val="00B01DA1"/>
    <w:rsid w:val="00B11A76"/>
    <w:rsid w:val="00B15C55"/>
    <w:rsid w:val="00B233E3"/>
    <w:rsid w:val="00B30352"/>
    <w:rsid w:val="00B346DF"/>
    <w:rsid w:val="00B460C2"/>
    <w:rsid w:val="00B47460"/>
    <w:rsid w:val="00B61720"/>
    <w:rsid w:val="00B63EB9"/>
    <w:rsid w:val="00B75ED8"/>
    <w:rsid w:val="00B77809"/>
    <w:rsid w:val="00B83B98"/>
    <w:rsid w:val="00B85218"/>
    <w:rsid w:val="00B860DC"/>
    <w:rsid w:val="00B9540B"/>
    <w:rsid w:val="00BA3794"/>
    <w:rsid w:val="00BA3F4D"/>
    <w:rsid w:val="00BA79E3"/>
    <w:rsid w:val="00BB1FC1"/>
    <w:rsid w:val="00BB2113"/>
    <w:rsid w:val="00BB239A"/>
    <w:rsid w:val="00BB31CE"/>
    <w:rsid w:val="00BC0188"/>
    <w:rsid w:val="00BC6FB7"/>
    <w:rsid w:val="00BE2587"/>
    <w:rsid w:val="00BE55A7"/>
    <w:rsid w:val="00BE64B3"/>
    <w:rsid w:val="00BF6A7B"/>
    <w:rsid w:val="00BF6B3C"/>
    <w:rsid w:val="00C03026"/>
    <w:rsid w:val="00C06D9A"/>
    <w:rsid w:val="00C0702B"/>
    <w:rsid w:val="00C11B08"/>
    <w:rsid w:val="00C12133"/>
    <w:rsid w:val="00C12A81"/>
    <w:rsid w:val="00C139FB"/>
    <w:rsid w:val="00C17A25"/>
    <w:rsid w:val="00C201EB"/>
    <w:rsid w:val="00C33308"/>
    <w:rsid w:val="00C4003A"/>
    <w:rsid w:val="00C41422"/>
    <w:rsid w:val="00C50828"/>
    <w:rsid w:val="00C51137"/>
    <w:rsid w:val="00C6206C"/>
    <w:rsid w:val="00C72D11"/>
    <w:rsid w:val="00C82275"/>
    <w:rsid w:val="00C863AE"/>
    <w:rsid w:val="00C87372"/>
    <w:rsid w:val="00C92E08"/>
    <w:rsid w:val="00C93473"/>
    <w:rsid w:val="00C971C1"/>
    <w:rsid w:val="00CA1FE3"/>
    <w:rsid w:val="00CA332D"/>
    <w:rsid w:val="00CB254D"/>
    <w:rsid w:val="00CB3533"/>
    <w:rsid w:val="00CB7600"/>
    <w:rsid w:val="00CB7D61"/>
    <w:rsid w:val="00CC6A4B"/>
    <w:rsid w:val="00CD6E67"/>
    <w:rsid w:val="00CD7A5A"/>
    <w:rsid w:val="00CD7AAF"/>
    <w:rsid w:val="00CE2BA6"/>
    <w:rsid w:val="00CE564D"/>
    <w:rsid w:val="00CF1EED"/>
    <w:rsid w:val="00CF2B0C"/>
    <w:rsid w:val="00D023A0"/>
    <w:rsid w:val="00D16E87"/>
    <w:rsid w:val="00D25A51"/>
    <w:rsid w:val="00D25AA0"/>
    <w:rsid w:val="00D27D0E"/>
    <w:rsid w:val="00D35DA7"/>
    <w:rsid w:val="00D42F58"/>
    <w:rsid w:val="00D47AD0"/>
    <w:rsid w:val="00D57A57"/>
    <w:rsid w:val="00D613A9"/>
    <w:rsid w:val="00D658D3"/>
    <w:rsid w:val="00D7238E"/>
    <w:rsid w:val="00D73003"/>
    <w:rsid w:val="00D73C03"/>
    <w:rsid w:val="00D81A72"/>
    <w:rsid w:val="00D92EDA"/>
    <w:rsid w:val="00D9359B"/>
    <w:rsid w:val="00D93BC2"/>
    <w:rsid w:val="00D94B0E"/>
    <w:rsid w:val="00D966A7"/>
    <w:rsid w:val="00DA5661"/>
    <w:rsid w:val="00DA6E07"/>
    <w:rsid w:val="00DA7584"/>
    <w:rsid w:val="00DA7A62"/>
    <w:rsid w:val="00DB0413"/>
    <w:rsid w:val="00DB0F15"/>
    <w:rsid w:val="00DB3292"/>
    <w:rsid w:val="00DC2F99"/>
    <w:rsid w:val="00DC390F"/>
    <w:rsid w:val="00DC3B21"/>
    <w:rsid w:val="00DC489D"/>
    <w:rsid w:val="00DC6304"/>
    <w:rsid w:val="00DC6A0D"/>
    <w:rsid w:val="00DD140B"/>
    <w:rsid w:val="00DD2123"/>
    <w:rsid w:val="00DD2A9E"/>
    <w:rsid w:val="00DD4953"/>
    <w:rsid w:val="00DD509E"/>
    <w:rsid w:val="00DE14C5"/>
    <w:rsid w:val="00DE2331"/>
    <w:rsid w:val="00DE2FD1"/>
    <w:rsid w:val="00DE5157"/>
    <w:rsid w:val="00DF1BBC"/>
    <w:rsid w:val="00E05BA5"/>
    <w:rsid w:val="00E07762"/>
    <w:rsid w:val="00E12CAA"/>
    <w:rsid w:val="00E239D8"/>
    <w:rsid w:val="00E318F2"/>
    <w:rsid w:val="00E334BB"/>
    <w:rsid w:val="00E4520C"/>
    <w:rsid w:val="00E45F90"/>
    <w:rsid w:val="00E47E3C"/>
    <w:rsid w:val="00E52291"/>
    <w:rsid w:val="00E527BE"/>
    <w:rsid w:val="00E56EFE"/>
    <w:rsid w:val="00E60CE6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21FB"/>
    <w:rsid w:val="00E93FCF"/>
    <w:rsid w:val="00E96BF0"/>
    <w:rsid w:val="00E9778E"/>
    <w:rsid w:val="00E97867"/>
    <w:rsid w:val="00EB7C66"/>
    <w:rsid w:val="00EC42E3"/>
    <w:rsid w:val="00EC72BE"/>
    <w:rsid w:val="00EE35E4"/>
    <w:rsid w:val="00EE4517"/>
    <w:rsid w:val="00EF1C1F"/>
    <w:rsid w:val="00F005C9"/>
    <w:rsid w:val="00F050FA"/>
    <w:rsid w:val="00F1404D"/>
    <w:rsid w:val="00F16B2B"/>
    <w:rsid w:val="00F16EDB"/>
    <w:rsid w:val="00F208DC"/>
    <w:rsid w:val="00F22CB3"/>
    <w:rsid w:val="00F234F5"/>
    <w:rsid w:val="00F3166C"/>
    <w:rsid w:val="00F33259"/>
    <w:rsid w:val="00F44FB8"/>
    <w:rsid w:val="00F502CA"/>
    <w:rsid w:val="00F519B9"/>
    <w:rsid w:val="00F55E8B"/>
    <w:rsid w:val="00F564F9"/>
    <w:rsid w:val="00F669BA"/>
    <w:rsid w:val="00F716B1"/>
    <w:rsid w:val="00F737B5"/>
    <w:rsid w:val="00F7766C"/>
    <w:rsid w:val="00F803A2"/>
    <w:rsid w:val="00F82076"/>
    <w:rsid w:val="00F94FCC"/>
    <w:rsid w:val="00FA269F"/>
    <w:rsid w:val="00FA403E"/>
    <w:rsid w:val="00FB21F7"/>
    <w:rsid w:val="00FB22AF"/>
    <w:rsid w:val="00FB2839"/>
    <w:rsid w:val="00FB2AAE"/>
    <w:rsid w:val="00FB7F9C"/>
    <w:rsid w:val="00FC25E1"/>
    <w:rsid w:val="00FC3FA5"/>
    <w:rsid w:val="00FC6260"/>
    <w:rsid w:val="00FD2C03"/>
    <w:rsid w:val="00FD53B2"/>
    <w:rsid w:val="00FD63B3"/>
    <w:rsid w:val="00FE1BFD"/>
    <w:rsid w:val="00FE7FA4"/>
    <w:rsid w:val="00FF5EF5"/>
    <w:rsid w:val="00FF7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34358E45"/>
  <w15:chartTrackingRefBased/>
  <w15:docId w15:val="{14864EB9-E248-45B9-9C63-74CE2BFE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iPriority="99" w:unhideWhenUsed="1"/>
    <w:lsdException w:name="footer" w:semiHidden="1" w:uiPriority="0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OLCO"/>
    <w:qFormat/>
    <w:rsid w:val="00B61720"/>
    <w:rPr>
      <w:rFonts w:ascii="Lucida Sans Unicode" w:hAnsi="Lucida Sans Unicode"/>
      <w:sz w:val="18"/>
    </w:rPr>
  </w:style>
  <w:style w:type="paragraph" w:styleId="Kop1">
    <w:name w:val="heading 1"/>
    <w:aliases w:val="Kop 1 OLCO"/>
    <w:basedOn w:val="ZsysbasisOLCO"/>
    <w:next w:val="BasistekstOLCO"/>
    <w:link w:val="Kop1Char"/>
    <w:qFormat/>
    <w:rsid w:val="00D25A51"/>
    <w:pPr>
      <w:keepNext/>
      <w:keepLines/>
      <w:numPr>
        <w:numId w:val="36"/>
      </w:numPr>
      <w:spacing w:after="560" w:line="420" w:lineRule="atLeast"/>
      <w:outlineLvl w:val="0"/>
    </w:pPr>
    <w:rPr>
      <w:b/>
      <w:bCs/>
      <w:color w:val="124143" w:themeColor="text2"/>
      <w:sz w:val="36"/>
      <w:szCs w:val="32"/>
    </w:rPr>
  </w:style>
  <w:style w:type="paragraph" w:styleId="Kop2">
    <w:name w:val="heading 2"/>
    <w:aliases w:val="Kop 2 OLCO"/>
    <w:basedOn w:val="ZsysbasisOLCO"/>
    <w:next w:val="BasistekstOLCO"/>
    <w:qFormat/>
    <w:rsid w:val="00D25A51"/>
    <w:pPr>
      <w:keepNext/>
      <w:keepLines/>
      <w:numPr>
        <w:ilvl w:val="1"/>
        <w:numId w:val="36"/>
      </w:numPr>
      <w:spacing w:before="280"/>
      <w:outlineLvl w:val="1"/>
    </w:pPr>
    <w:rPr>
      <w:b/>
      <w:bCs/>
      <w:iCs/>
      <w:color w:val="28AF6B" w:themeColor="accent3"/>
      <w:sz w:val="24"/>
      <w:szCs w:val="28"/>
    </w:rPr>
  </w:style>
  <w:style w:type="paragraph" w:styleId="Kop3">
    <w:name w:val="heading 3"/>
    <w:aliases w:val="Kop 3 OLCO"/>
    <w:basedOn w:val="ZsysbasisOLCO"/>
    <w:next w:val="BasistekstOLCO"/>
    <w:qFormat/>
    <w:rsid w:val="006D1A9D"/>
    <w:pPr>
      <w:keepNext/>
      <w:keepLines/>
      <w:numPr>
        <w:ilvl w:val="2"/>
        <w:numId w:val="36"/>
      </w:numPr>
      <w:spacing w:before="280"/>
      <w:outlineLvl w:val="2"/>
    </w:pPr>
    <w:rPr>
      <w:b/>
      <w:iCs/>
      <w:color w:val="28AF6B" w:themeColor="accent3"/>
      <w:sz w:val="20"/>
    </w:rPr>
  </w:style>
  <w:style w:type="paragraph" w:styleId="Kop4">
    <w:name w:val="heading 4"/>
    <w:aliases w:val="Kop 4 OLCO"/>
    <w:basedOn w:val="ZsysbasisOLCO"/>
    <w:next w:val="BasistekstOLCO"/>
    <w:qFormat/>
    <w:rsid w:val="006D1A9D"/>
    <w:pPr>
      <w:keepNext/>
      <w:keepLines/>
      <w:numPr>
        <w:ilvl w:val="3"/>
        <w:numId w:val="36"/>
      </w:numPr>
      <w:outlineLvl w:val="3"/>
    </w:pPr>
    <w:rPr>
      <w:bCs/>
      <w:szCs w:val="24"/>
    </w:rPr>
  </w:style>
  <w:style w:type="paragraph" w:styleId="Kop5">
    <w:name w:val="heading 5"/>
    <w:aliases w:val="Kop 5 OLCO"/>
    <w:basedOn w:val="ZsysbasisOLCO"/>
    <w:next w:val="BasistekstOLCO"/>
    <w:qFormat/>
    <w:rsid w:val="006D1A9D"/>
    <w:pPr>
      <w:keepNext/>
      <w:keepLines/>
      <w:numPr>
        <w:ilvl w:val="4"/>
        <w:numId w:val="36"/>
      </w:numPr>
      <w:outlineLvl w:val="4"/>
    </w:pPr>
    <w:rPr>
      <w:bCs/>
      <w:iCs/>
      <w:szCs w:val="22"/>
    </w:rPr>
  </w:style>
  <w:style w:type="paragraph" w:styleId="Kop6">
    <w:name w:val="heading 6"/>
    <w:aliases w:val="Kop 6 OLCO"/>
    <w:basedOn w:val="ZsysbasisOLCO"/>
    <w:next w:val="BasistekstOLCO"/>
    <w:qFormat/>
    <w:rsid w:val="006D1A9D"/>
    <w:pPr>
      <w:keepNext/>
      <w:keepLines/>
      <w:numPr>
        <w:ilvl w:val="5"/>
        <w:numId w:val="36"/>
      </w:numPr>
      <w:outlineLvl w:val="5"/>
    </w:pPr>
  </w:style>
  <w:style w:type="paragraph" w:styleId="Kop7">
    <w:name w:val="heading 7"/>
    <w:aliases w:val="Kop 7 OLCO"/>
    <w:basedOn w:val="ZsysbasisOLCO"/>
    <w:next w:val="BasistekstOLCO"/>
    <w:qFormat/>
    <w:rsid w:val="006D1A9D"/>
    <w:pPr>
      <w:keepNext/>
      <w:keepLines/>
      <w:numPr>
        <w:ilvl w:val="6"/>
        <w:numId w:val="36"/>
      </w:numPr>
      <w:outlineLvl w:val="6"/>
    </w:pPr>
    <w:rPr>
      <w:bCs/>
      <w:szCs w:val="20"/>
    </w:rPr>
  </w:style>
  <w:style w:type="paragraph" w:styleId="Kop8">
    <w:name w:val="heading 8"/>
    <w:aliases w:val="Kop 8 OLCO"/>
    <w:basedOn w:val="ZsysbasisOLCO"/>
    <w:next w:val="BasistekstOLCO"/>
    <w:qFormat/>
    <w:rsid w:val="006D1A9D"/>
    <w:pPr>
      <w:keepNext/>
      <w:keepLines/>
      <w:numPr>
        <w:ilvl w:val="7"/>
        <w:numId w:val="36"/>
      </w:numPr>
      <w:outlineLvl w:val="7"/>
    </w:pPr>
    <w:rPr>
      <w:iCs/>
      <w:szCs w:val="20"/>
    </w:rPr>
  </w:style>
  <w:style w:type="paragraph" w:styleId="Kop9">
    <w:name w:val="heading 9"/>
    <w:aliases w:val="Kop 9 OLCO"/>
    <w:basedOn w:val="ZsysbasisOLCO"/>
    <w:next w:val="BasistekstOLCO"/>
    <w:qFormat/>
    <w:rsid w:val="006D1A9D"/>
    <w:pPr>
      <w:keepNext/>
      <w:keepLines/>
      <w:numPr>
        <w:ilvl w:val="8"/>
        <w:numId w:val="36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OLCO">
    <w:name w:val="Basistekst OLCO"/>
    <w:basedOn w:val="ZsysbasisOLCO"/>
    <w:qFormat/>
    <w:rsid w:val="00122DED"/>
  </w:style>
  <w:style w:type="paragraph" w:customStyle="1" w:styleId="ZsysbasisOLCO">
    <w:name w:val="Zsysbasis OLCO"/>
    <w:next w:val="BasistekstOLCO"/>
    <w:link w:val="ZsysbasisOLCOChar"/>
    <w:uiPriority w:val="4"/>
    <w:semiHidden/>
    <w:rsid w:val="00066DF0"/>
    <w:pPr>
      <w:spacing w:line="280" w:lineRule="atLeast"/>
    </w:pPr>
    <w:rPr>
      <w:rFonts w:ascii="Arial" w:hAnsi="Arial" w:cs="Arial"/>
      <w:color w:val="000000" w:themeColor="text1"/>
      <w:sz w:val="18"/>
      <w:szCs w:val="18"/>
    </w:rPr>
  </w:style>
  <w:style w:type="paragraph" w:customStyle="1" w:styleId="BasistekstvetOLCO">
    <w:name w:val="Basistekst vet OLCO"/>
    <w:basedOn w:val="ZsysbasisOLCO"/>
    <w:next w:val="BasistekstOLC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OLC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OLCO"/>
    <w:basedOn w:val="Standaardalinea-lettertype"/>
    <w:uiPriority w:val="99"/>
    <w:rsid w:val="00B460C2"/>
    <w:rPr>
      <w:color w:val="auto"/>
      <w:u w:val="none"/>
    </w:rPr>
  </w:style>
  <w:style w:type="paragraph" w:customStyle="1" w:styleId="AdresvakOLCO">
    <w:name w:val="Adresvak OLCO"/>
    <w:basedOn w:val="ZsysbasisOLCO"/>
    <w:uiPriority w:val="4"/>
    <w:rsid w:val="00280D1D"/>
    <w:rPr>
      <w:noProof/>
    </w:rPr>
  </w:style>
  <w:style w:type="paragraph" w:styleId="Koptekst">
    <w:name w:val="header"/>
    <w:basedOn w:val="ZsysbasisOLCO"/>
    <w:next w:val="BasistekstOLCO"/>
    <w:link w:val="KoptekstChar"/>
    <w:uiPriority w:val="99"/>
    <w:rsid w:val="00122DED"/>
  </w:style>
  <w:style w:type="paragraph" w:styleId="Voettekst">
    <w:name w:val="footer"/>
    <w:basedOn w:val="ZsysbasisOLCO"/>
    <w:next w:val="BasistekstOLCO"/>
    <w:rsid w:val="00122DED"/>
    <w:pPr>
      <w:jc w:val="right"/>
    </w:pPr>
  </w:style>
  <w:style w:type="paragraph" w:customStyle="1" w:styleId="KoptekstOLCO">
    <w:name w:val="Koptekst OLCO"/>
    <w:basedOn w:val="ZsysbasisdocumentgegevensOLCO"/>
    <w:uiPriority w:val="4"/>
    <w:rsid w:val="00122DED"/>
  </w:style>
  <w:style w:type="paragraph" w:customStyle="1" w:styleId="VoettekstOLCO">
    <w:name w:val="Voettekst OLCO"/>
    <w:basedOn w:val="ZsysbasisdocumentgegevensOLCO"/>
    <w:uiPriority w:val="4"/>
    <w:rsid w:val="00E334BB"/>
    <w:pPr>
      <w:spacing w:line="280" w:lineRule="exact"/>
    </w:pPr>
    <w:rPr>
      <w:sz w:val="14"/>
    </w:rPr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OLCO">
    <w:name w:val="Basistekst cursief OLCO"/>
    <w:basedOn w:val="ZsysbasisOLCO"/>
    <w:next w:val="BasistekstOLC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OLCO"/>
    <w:next w:val="BasistekstOLCO"/>
    <w:uiPriority w:val="98"/>
    <w:semiHidden/>
    <w:rsid w:val="0020607F"/>
  </w:style>
  <w:style w:type="paragraph" w:styleId="Adresenvelop">
    <w:name w:val="envelope address"/>
    <w:basedOn w:val="ZsysbasisOLCO"/>
    <w:next w:val="BasistekstOLCO"/>
    <w:uiPriority w:val="98"/>
    <w:semiHidden/>
    <w:rsid w:val="0020607F"/>
  </w:style>
  <w:style w:type="paragraph" w:styleId="Afsluiting">
    <w:name w:val="Closing"/>
    <w:basedOn w:val="ZsysbasisOLCO"/>
    <w:next w:val="BasistekstOLCO"/>
    <w:uiPriority w:val="98"/>
    <w:semiHidden/>
    <w:rsid w:val="0020607F"/>
  </w:style>
  <w:style w:type="paragraph" w:customStyle="1" w:styleId="Inspring1eniveauOLCO">
    <w:name w:val="Inspring 1e niveau OLCO"/>
    <w:basedOn w:val="ZsysbasisOLC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OLCO">
    <w:name w:val="Inspring 2e niveau OLCO"/>
    <w:basedOn w:val="ZsysbasisOLC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OLCO">
    <w:name w:val="Inspring 3e niveau OLCO"/>
    <w:basedOn w:val="ZsysbasisOLC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OLCO">
    <w:name w:val="Zwevend 1e niveau OLCO"/>
    <w:basedOn w:val="ZsysbasisOLCO"/>
    <w:uiPriority w:val="4"/>
    <w:qFormat/>
    <w:rsid w:val="00122DED"/>
    <w:pPr>
      <w:ind w:left="284"/>
    </w:pPr>
  </w:style>
  <w:style w:type="paragraph" w:customStyle="1" w:styleId="Zwevend2eniveauOLCO">
    <w:name w:val="Zwevend 2e niveau OLCO"/>
    <w:basedOn w:val="ZsysbasisOLCO"/>
    <w:uiPriority w:val="4"/>
    <w:qFormat/>
    <w:rsid w:val="00122DED"/>
    <w:pPr>
      <w:ind w:left="567"/>
    </w:pPr>
  </w:style>
  <w:style w:type="paragraph" w:customStyle="1" w:styleId="Zwevend3eniveauOLCO">
    <w:name w:val="Zwevend 3e niveau OLCO"/>
    <w:basedOn w:val="ZsysbasisOLCO"/>
    <w:uiPriority w:val="4"/>
    <w:qFormat/>
    <w:rsid w:val="00122DED"/>
    <w:pPr>
      <w:ind w:left="851"/>
    </w:pPr>
  </w:style>
  <w:style w:type="paragraph" w:styleId="Inhopg1">
    <w:name w:val="toc 1"/>
    <w:aliases w:val="Inhopg 1 OLCO"/>
    <w:basedOn w:val="ZsysbasistocOLCO"/>
    <w:next w:val="BasistekstOLCO"/>
    <w:uiPriority w:val="39"/>
    <w:rsid w:val="00335F6B"/>
    <w:pPr>
      <w:tabs>
        <w:tab w:val="right" w:leader="underscore" w:pos="8363"/>
      </w:tabs>
      <w:spacing w:before="280"/>
      <w:ind w:left="0" w:hanging="567"/>
    </w:pPr>
    <w:rPr>
      <w:b/>
      <w:color w:val="28AF6B" w:themeColor="accent3"/>
      <w:sz w:val="24"/>
    </w:rPr>
  </w:style>
  <w:style w:type="paragraph" w:styleId="Inhopg2">
    <w:name w:val="toc 2"/>
    <w:aliases w:val="Inhopg 2 OLCO"/>
    <w:basedOn w:val="ZsysbasistocOLCO"/>
    <w:next w:val="BasistekstOLCO"/>
    <w:uiPriority w:val="39"/>
    <w:rsid w:val="00016F50"/>
    <w:pPr>
      <w:ind w:left="454" w:hanging="454"/>
    </w:pPr>
  </w:style>
  <w:style w:type="paragraph" w:styleId="Inhopg3">
    <w:name w:val="toc 3"/>
    <w:aliases w:val="Inhopg 3 OLCO"/>
    <w:basedOn w:val="ZsysbasistocOLCO"/>
    <w:next w:val="BasistekstOLCO"/>
    <w:uiPriority w:val="39"/>
    <w:rsid w:val="00016F50"/>
    <w:pPr>
      <w:ind w:left="1163"/>
    </w:pPr>
  </w:style>
  <w:style w:type="paragraph" w:styleId="Inhopg4">
    <w:name w:val="toc 4"/>
    <w:aliases w:val="Inhopg 4 OLCO"/>
    <w:basedOn w:val="ZsysbasistocOLCO"/>
    <w:next w:val="BasistekstOLCO"/>
    <w:uiPriority w:val="4"/>
    <w:rsid w:val="00122DED"/>
  </w:style>
  <w:style w:type="paragraph" w:styleId="Bronvermelding">
    <w:name w:val="table of authorities"/>
    <w:basedOn w:val="ZsysbasisOLCO"/>
    <w:next w:val="BasistekstOLC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OLCO"/>
    <w:next w:val="BasistekstOLCO"/>
    <w:uiPriority w:val="98"/>
    <w:semiHidden/>
    <w:rsid w:val="00122DED"/>
  </w:style>
  <w:style w:type="paragraph" w:styleId="Index3">
    <w:name w:val="index 3"/>
    <w:basedOn w:val="ZsysbasisOLCO"/>
    <w:next w:val="BasistekstOLCO"/>
    <w:uiPriority w:val="98"/>
    <w:semiHidden/>
    <w:rsid w:val="00122DED"/>
  </w:style>
  <w:style w:type="paragraph" w:styleId="Ondertitel">
    <w:name w:val="Subtitle"/>
    <w:basedOn w:val="ZsysbasisOLCO"/>
    <w:next w:val="BasistekstOLCO"/>
    <w:uiPriority w:val="98"/>
    <w:semiHidden/>
    <w:rsid w:val="00122DED"/>
  </w:style>
  <w:style w:type="paragraph" w:styleId="Titel">
    <w:name w:val="Title"/>
    <w:basedOn w:val="ZsysbasisOLCO"/>
    <w:next w:val="BasistekstOLCO"/>
    <w:uiPriority w:val="98"/>
    <w:semiHidden/>
    <w:rsid w:val="00122DED"/>
  </w:style>
  <w:style w:type="paragraph" w:customStyle="1" w:styleId="Kop2zondernummerOLCO">
    <w:name w:val="Kop 2 zonder nummer OLCO"/>
    <w:basedOn w:val="ZsysbasisOLCO"/>
    <w:next w:val="BasistekstOLCO"/>
    <w:uiPriority w:val="4"/>
    <w:qFormat/>
    <w:rsid w:val="00D25A51"/>
    <w:pPr>
      <w:keepNext/>
      <w:keepLines/>
      <w:spacing w:before="280"/>
      <w:outlineLvl w:val="1"/>
    </w:pPr>
    <w:rPr>
      <w:b/>
      <w:bCs/>
      <w:iCs/>
      <w:color w:val="28AF6B" w:themeColor="accent3"/>
      <w:sz w:val="24"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OLCO">
    <w:name w:val="Kop 1 zonder nummer OLCO"/>
    <w:basedOn w:val="ZsysbasisOLCO"/>
    <w:next w:val="BasistekstOLCO"/>
    <w:qFormat/>
    <w:rsid w:val="00D25A51"/>
    <w:pPr>
      <w:keepNext/>
      <w:keepLines/>
      <w:pageBreakBefore/>
      <w:spacing w:after="560" w:line="420" w:lineRule="atLeast"/>
      <w:outlineLvl w:val="0"/>
    </w:pPr>
    <w:rPr>
      <w:b/>
      <w:bCs/>
      <w:color w:val="124143" w:themeColor="text2"/>
      <w:sz w:val="36"/>
      <w:szCs w:val="32"/>
    </w:rPr>
  </w:style>
  <w:style w:type="paragraph" w:customStyle="1" w:styleId="Kop3zondernummerOLCO">
    <w:name w:val="Kop 3 zonder nummer OLCO"/>
    <w:basedOn w:val="ZsysbasisOLCO"/>
    <w:next w:val="BasistekstOLCO"/>
    <w:uiPriority w:val="4"/>
    <w:qFormat/>
    <w:rsid w:val="00907888"/>
    <w:pPr>
      <w:keepNext/>
      <w:keepLines/>
      <w:spacing w:before="280"/>
      <w:outlineLvl w:val="2"/>
    </w:pPr>
    <w:rPr>
      <w:b/>
      <w:iCs/>
      <w:color w:val="28AF6B" w:themeColor="accent3"/>
      <w:sz w:val="20"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OLCO"/>
    <w:basedOn w:val="ZsysbasistocOLCO"/>
    <w:next w:val="BasistekstOLCO"/>
    <w:uiPriority w:val="4"/>
    <w:rsid w:val="003964D4"/>
  </w:style>
  <w:style w:type="paragraph" w:styleId="Inhopg6">
    <w:name w:val="toc 6"/>
    <w:aliases w:val="Inhopg 6 OLCO"/>
    <w:basedOn w:val="ZsysbasistocOLCO"/>
    <w:next w:val="BasistekstOLCO"/>
    <w:uiPriority w:val="4"/>
    <w:rsid w:val="003964D4"/>
  </w:style>
  <w:style w:type="paragraph" w:styleId="Inhopg7">
    <w:name w:val="toc 7"/>
    <w:aliases w:val="Inhopg 7 OLCO"/>
    <w:basedOn w:val="ZsysbasistocOLCO"/>
    <w:next w:val="BasistekstOLCO"/>
    <w:uiPriority w:val="4"/>
    <w:rsid w:val="003964D4"/>
  </w:style>
  <w:style w:type="paragraph" w:styleId="Inhopg8">
    <w:name w:val="toc 8"/>
    <w:aliases w:val="Inhopg 8 OLCO"/>
    <w:basedOn w:val="ZsysbasistocOLCO"/>
    <w:next w:val="BasistekstOLCO"/>
    <w:uiPriority w:val="4"/>
    <w:rsid w:val="003964D4"/>
  </w:style>
  <w:style w:type="paragraph" w:styleId="Inhopg9">
    <w:name w:val="toc 9"/>
    <w:aliases w:val="Inhopg 9 OLCO"/>
    <w:basedOn w:val="ZsysbasistocOLCO"/>
    <w:next w:val="BasistekstOLCO"/>
    <w:uiPriority w:val="4"/>
    <w:rsid w:val="003964D4"/>
  </w:style>
  <w:style w:type="paragraph" w:styleId="Afzender">
    <w:name w:val="envelope return"/>
    <w:basedOn w:val="ZsysbasisOLCO"/>
    <w:next w:val="BasistekstOLC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OLCO"/>
    <w:next w:val="BasistekstOLCO"/>
    <w:uiPriority w:val="98"/>
    <w:semiHidden/>
    <w:rsid w:val="0020607F"/>
  </w:style>
  <w:style w:type="paragraph" w:styleId="Bloktekst">
    <w:name w:val="Block Text"/>
    <w:basedOn w:val="ZsysbasisOLCO"/>
    <w:next w:val="BasistekstOLC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OLCO"/>
    <w:next w:val="BasistekstOLCO"/>
    <w:uiPriority w:val="98"/>
    <w:semiHidden/>
    <w:rsid w:val="0020607F"/>
  </w:style>
  <w:style w:type="paragraph" w:styleId="Handtekening">
    <w:name w:val="Signature"/>
    <w:basedOn w:val="ZsysbasisOLCO"/>
    <w:next w:val="BasistekstOLCO"/>
    <w:uiPriority w:val="98"/>
    <w:semiHidden/>
    <w:rsid w:val="0020607F"/>
  </w:style>
  <w:style w:type="paragraph" w:styleId="HTML-voorafopgemaakt">
    <w:name w:val="HTML Preformatted"/>
    <w:basedOn w:val="ZsysbasisOLCO"/>
    <w:next w:val="BasistekstOLCO"/>
    <w:uiPriority w:val="98"/>
    <w:semiHidden/>
    <w:rsid w:val="0020607F"/>
  </w:style>
  <w:style w:type="table" w:styleId="Lichtelijst-accent6">
    <w:name w:val="Light List Accent 6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E77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  <w:tblStylePr w:type="band1Horz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</w:style>
  <w:style w:type="table" w:styleId="Lichtelijst-accent5">
    <w:name w:val="Light List Accent 5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3EEB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  <w:tblStylePr w:type="band1Horz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</w:style>
  <w:style w:type="table" w:styleId="Lichtelijst-accent4">
    <w:name w:val="Light List Accent 4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2414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  <w:tblStylePr w:type="band1Horz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</w:style>
  <w:style w:type="table" w:styleId="Lichtelijst-accent3">
    <w:name w:val="Light List Accent 3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8AF6B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  <w:tblStylePr w:type="band1Horz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</w:style>
  <w:style w:type="paragraph" w:styleId="HTML-adres">
    <w:name w:val="HTML Address"/>
    <w:basedOn w:val="ZsysbasisOLCO"/>
    <w:next w:val="BasistekstOLCO"/>
    <w:uiPriority w:val="98"/>
    <w:semiHidden/>
    <w:rsid w:val="0020607F"/>
  </w:style>
  <w:style w:type="table" w:styleId="Lichtelijst-accent2">
    <w:name w:val="Light List Accent 2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E77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  <w:tblStylePr w:type="band1Horz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semiHidden/>
    <w:rsid w:val="00E0776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8" w:space="0" w:color="00E776" w:themeColor="accent6"/>
        <w:bottom w:val="single" w:sz="8" w:space="0" w:color="00E77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6"/>
          <w:left w:val="nil"/>
          <w:bottom w:val="single" w:sz="8" w:space="0" w:color="00E77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6"/>
          <w:left w:val="nil"/>
          <w:bottom w:val="single" w:sz="8" w:space="0" w:color="00E77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OLCO"/>
    <w:next w:val="BasistekstOLCO"/>
    <w:uiPriority w:val="98"/>
    <w:semiHidden/>
    <w:rsid w:val="00F33259"/>
    <w:pPr>
      <w:ind w:left="284" w:hanging="284"/>
    </w:pPr>
  </w:style>
  <w:style w:type="paragraph" w:styleId="Lijst2">
    <w:name w:val="List 2"/>
    <w:basedOn w:val="ZsysbasisOLCO"/>
    <w:next w:val="BasistekstOLCO"/>
    <w:uiPriority w:val="98"/>
    <w:semiHidden/>
    <w:rsid w:val="00F33259"/>
    <w:pPr>
      <w:ind w:left="568" w:hanging="284"/>
    </w:pPr>
  </w:style>
  <w:style w:type="paragraph" w:styleId="Lijst3">
    <w:name w:val="List 3"/>
    <w:basedOn w:val="ZsysbasisOLCO"/>
    <w:next w:val="BasistekstOLCO"/>
    <w:uiPriority w:val="98"/>
    <w:semiHidden/>
    <w:rsid w:val="00F33259"/>
    <w:pPr>
      <w:ind w:left="851" w:hanging="284"/>
    </w:pPr>
  </w:style>
  <w:style w:type="paragraph" w:styleId="Lijst4">
    <w:name w:val="List 4"/>
    <w:basedOn w:val="ZsysbasisOLCO"/>
    <w:next w:val="BasistekstOLC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OLCO"/>
    <w:next w:val="BasistekstOLC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OLCO"/>
    <w:next w:val="BasistekstOLCO"/>
    <w:uiPriority w:val="98"/>
    <w:semiHidden/>
    <w:rsid w:val="00F33259"/>
  </w:style>
  <w:style w:type="paragraph" w:styleId="Lijstopsomteken">
    <w:name w:val="List Bullet"/>
    <w:basedOn w:val="ZsysbasisOLCO"/>
    <w:next w:val="BasistekstOLCO"/>
    <w:uiPriority w:val="98"/>
    <w:semiHidden/>
    <w:rsid w:val="00E7078D"/>
    <w:pPr>
      <w:numPr>
        <w:numId w:val="12"/>
      </w:numPr>
      <w:ind w:left="357" w:hanging="357"/>
    </w:pPr>
  </w:style>
  <w:style w:type="paragraph" w:styleId="Lijstopsomteken2">
    <w:name w:val="List Bullet 2"/>
    <w:basedOn w:val="ZsysbasisOLCO"/>
    <w:next w:val="BasistekstOLCO"/>
    <w:uiPriority w:val="98"/>
    <w:semiHidden/>
    <w:rsid w:val="00E7078D"/>
    <w:pPr>
      <w:numPr>
        <w:numId w:val="13"/>
      </w:numPr>
      <w:ind w:left="641" w:hanging="357"/>
    </w:pPr>
  </w:style>
  <w:style w:type="paragraph" w:styleId="Lijstopsomteken3">
    <w:name w:val="List Bullet 3"/>
    <w:basedOn w:val="ZsysbasisOLCO"/>
    <w:next w:val="BasistekstOLCO"/>
    <w:uiPriority w:val="98"/>
    <w:semiHidden/>
    <w:rsid w:val="00E7078D"/>
    <w:pPr>
      <w:numPr>
        <w:numId w:val="14"/>
      </w:numPr>
      <w:ind w:left="924" w:hanging="357"/>
    </w:pPr>
  </w:style>
  <w:style w:type="paragraph" w:styleId="Lijstopsomteken4">
    <w:name w:val="List Bullet 4"/>
    <w:basedOn w:val="ZsysbasisOLCO"/>
    <w:next w:val="BasistekstOLCO"/>
    <w:uiPriority w:val="98"/>
    <w:semiHidden/>
    <w:rsid w:val="00E7078D"/>
    <w:pPr>
      <w:numPr>
        <w:numId w:val="15"/>
      </w:numPr>
      <w:ind w:left="1208" w:hanging="357"/>
    </w:pPr>
  </w:style>
  <w:style w:type="paragraph" w:styleId="Lijstnummering">
    <w:name w:val="List Number"/>
    <w:basedOn w:val="ZsysbasisOLCO"/>
    <w:next w:val="BasistekstOLCO"/>
    <w:uiPriority w:val="98"/>
    <w:semiHidden/>
    <w:rsid w:val="00705849"/>
    <w:pPr>
      <w:numPr>
        <w:numId w:val="17"/>
      </w:numPr>
      <w:ind w:left="357" w:hanging="357"/>
    </w:pPr>
  </w:style>
  <w:style w:type="paragraph" w:styleId="Lijstnummering2">
    <w:name w:val="List Number 2"/>
    <w:basedOn w:val="ZsysbasisOLCO"/>
    <w:next w:val="BasistekstOLCO"/>
    <w:uiPriority w:val="98"/>
    <w:semiHidden/>
    <w:rsid w:val="00705849"/>
    <w:pPr>
      <w:numPr>
        <w:numId w:val="18"/>
      </w:numPr>
      <w:ind w:left="641" w:hanging="357"/>
    </w:pPr>
  </w:style>
  <w:style w:type="paragraph" w:styleId="Lijstnummering3">
    <w:name w:val="List Number 3"/>
    <w:basedOn w:val="ZsysbasisOLCO"/>
    <w:next w:val="BasistekstOLCO"/>
    <w:uiPriority w:val="98"/>
    <w:semiHidden/>
    <w:rsid w:val="00705849"/>
    <w:pPr>
      <w:numPr>
        <w:numId w:val="19"/>
      </w:numPr>
      <w:ind w:left="924" w:hanging="357"/>
    </w:pPr>
  </w:style>
  <w:style w:type="paragraph" w:styleId="Lijstnummering4">
    <w:name w:val="List Number 4"/>
    <w:basedOn w:val="ZsysbasisOLCO"/>
    <w:next w:val="BasistekstOLCO"/>
    <w:uiPriority w:val="98"/>
    <w:semiHidden/>
    <w:rsid w:val="00705849"/>
    <w:pPr>
      <w:numPr>
        <w:numId w:val="20"/>
      </w:numPr>
      <w:ind w:left="1208" w:hanging="357"/>
    </w:pPr>
  </w:style>
  <w:style w:type="paragraph" w:styleId="Lijstnummering5">
    <w:name w:val="List Number 5"/>
    <w:basedOn w:val="ZsysbasisOLCO"/>
    <w:next w:val="BasistekstOLCO"/>
    <w:uiPriority w:val="98"/>
    <w:semiHidden/>
    <w:rsid w:val="00705849"/>
    <w:pPr>
      <w:numPr>
        <w:numId w:val="21"/>
      </w:numPr>
      <w:ind w:left="1491" w:hanging="357"/>
    </w:pPr>
  </w:style>
  <w:style w:type="paragraph" w:styleId="Lijstvoortzetting">
    <w:name w:val="List Continue"/>
    <w:basedOn w:val="ZsysbasisOLCO"/>
    <w:next w:val="BasistekstOLC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OLCO"/>
    <w:next w:val="BasistekstOLC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OLCO"/>
    <w:next w:val="BasistekstOLC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OLCO"/>
    <w:next w:val="BasistekstOLC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OLCO"/>
    <w:next w:val="BasistekstOLC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OLCO"/>
    <w:next w:val="BasistekstOLCO"/>
    <w:uiPriority w:val="98"/>
    <w:semiHidden/>
    <w:rsid w:val="0020607F"/>
  </w:style>
  <w:style w:type="paragraph" w:styleId="Notitiekop">
    <w:name w:val="Note Heading"/>
    <w:basedOn w:val="ZsysbasisOLCO"/>
    <w:next w:val="BasistekstOLCO"/>
    <w:uiPriority w:val="98"/>
    <w:semiHidden/>
    <w:rsid w:val="0020607F"/>
  </w:style>
  <w:style w:type="paragraph" w:styleId="Plattetekst">
    <w:name w:val="Body Text"/>
    <w:basedOn w:val="ZsysbasisOLCO"/>
    <w:next w:val="BasistekstOLCO"/>
    <w:link w:val="PlattetekstChar"/>
    <w:uiPriority w:val="98"/>
    <w:semiHidden/>
    <w:rsid w:val="0020607F"/>
  </w:style>
  <w:style w:type="paragraph" w:styleId="Plattetekst2">
    <w:name w:val="Body Text 2"/>
    <w:basedOn w:val="ZsysbasisOLCO"/>
    <w:next w:val="BasistekstOLCO"/>
    <w:link w:val="Plattetekst2Char"/>
    <w:uiPriority w:val="98"/>
    <w:semiHidden/>
    <w:rsid w:val="00E7078D"/>
  </w:style>
  <w:style w:type="paragraph" w:styleId="Plattetekst3">
    <w:name w:val="Body Text 3"/>
    <w:basedOn w:val="ZsysbasisOLCO"/>
    <w:next w:val="BasistekstOLCO"/>
    <w:uiPriority w:val="98"/>
    <w:semiHidden/>
    <w:rsid w:val="0020607F"/>
  </w:style>
  <w:style w:type="paragraph" w:styleId="Platteteksteersteinspringing">
    <w:name w:val="Body Text First Indent"/>
    <w:basedOn w:val="ZsysbasisOLCO"/>
    <w:next w:val="BasistekstOLC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OLCO"/>
    <w:next w:val="BasistekstOLC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OLCO"/>
    <w:next w:val="BasistekstOLC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OLCOChar">
    <w:name w:val="Zsysbasis OLCO Char"/>
    <w:basedOn w:val="Standaardalinea-lettertype"/>
    <w:link w:val="ZsysbasisOLCO"/>
    <w:semiHidden/>
    <w:rsid w:val="00066DF0"/>
    <w:rPr>
      <w:rFonts w:ascii="Arial" w:hAnsi="Arial" w:cs="Arial"/>
      <w:color w:val="000000" w:themeColor="text1"/>
      <w:sz w:val="18"/>
      <w:szCs w:val="18"/>
    </w:rPr>
  </w:style>
  <w:style w:type="paragraph" w:styleId="Standaardinspringing">
    <w:name w:val="Normal Indent"/>
    <w:basedOn w:val="ZsysbasisOLCO"/>
    <w:next w:val="BasistekstOLC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OLC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OLCO"/>
    <w:basedOn w:val="ZsysbasisOLC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OLCO"/>
    <w:next w:val="BasistekstOLCO"/>
    <w:uiPriority w:val="98"/>
    <w:semiHidden/>
    <w:rsid w:val="0020607F"/>
  </w:style>
  <w:style w:type="paragraph" w:styleId="Tekstzonderopmaak">
    <w:name w:val="Plain Text"/>
    <w:basedOn w:val="ZsysbasisOLCO"/>
    <w:next w:val="BasistekstOLCO"/>
    <w:uiPriority w:val="98"/>
    <w:semiHidden/>
    <w:rsid w:val="0020607F"/>
  </w:style>
  <w:style w:type="paragraph" w:styleId="Ballontekst">
    <w:name w:val="Balloon Text"/>
    <w:basedOn w:val="ZsysbasisOLCO"/>
    <w:next w:val="BasistekstOLCO"/>
    <w:uiPriority w:val="98"/>
    <w:semiHidden/>
    <w:rsid w:val="0020607F"/>
  </w:style>
  <w:style w:type="paragraph" w:styleId="Bijschrift">
    <w:name w:val="caption"/>
    <w:aliases w:val="Bijschrift OLCO"/>
    <w:basedOn w:val="ZsysbasisOLCO"/>
    <w:next w:val="BasistekstOLCO"/>
    <w:uiPriority w:val="4"/>
    <w:qFormat/>
    <w:rsid w:val="006C7217"/>
    <w:pPr>
      <w:spacing w:before="120" w:after="280"/>
    </w:pPr>
    <w:rPr>
      <w:i/>
      <w:color w:val="28AF6B" w:themeColor="accent3"/>
    </w:rPr>
  </w:style>
  <w:style w:type="character" w:customStyle="1" w:styleId="TekstopmerkingChar">
    <w:name w:val="Tekst opmerking Char"/>
    <w:basedOn w:val="ZsysbasisOLC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OLCO"/>
    <w:next w:val="BasistekstOLC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semiHidden/>
    <w:rsid w:val="00E0776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8" w:space="0" w:color="93EEB4" w:themeColor="accent5"/>
        <w:bottom w:val="single" w:sz="8" w:space="0" w:color="93EEB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5"/>
          <w:left w:val="nil"/>
          <w:bottom w:val="single" w:sz="8" w:space="0" w:color="93EEB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5"/>
          <w:left w:val="nil"/>
          <w:bottom w:val="single" w:sz="8" w:space="0" w:color="93EEB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</w:style>
  <w:style w:type="paragraph" w:styleId="Eindnoottekst">
    <w:name w:val="endnote text"/>
    <w:aliases w:val="Eindnoottekst OLCO"/>
    <w:basedOn w:val="ZsysbasisOLCO"/>
    <w:next w:val="BasistekstOLCO"/>
    <w:uiPriority w:val="4"/>
    <w:rsid w:val="0020607F"/>
  </w:style>
  <w:style w:type="paragraph" w:styleId="Indexkop">
    <w:name w:val="index heading"/>
    <w:basedOn w:val="ZsysbasisOLCO"/>
    <w:next w:val="BasistekstOLCO"/>
    <w:uiPriority w:val="98"/>
    <w:semiHidden/>
    <w:rsid w:val="0020607F"/>
  </w:style>
  <w:style w:type="paragraph" w:styleId="Kopbronvermelding">
    <w:name w:val="toa heading"/>
    <w:basedOn w:val="ZsysbasisOLCO"/>
    <w:next w:val="BasistekstOLCO"/>
    <w:uiPriority w:val="98"/>
    <w:semiHidden/>
    <w:rsid w:val="0020607F"/>
  </w:style>
  <w:style w:type="paragraph" w:styleId="Lijstopsomteken5">
    <w:name w:val="List Bullet 5"/>
    <w:basedOn w:val="ZsysbasisOLCO"/>
    <w:next w:val="BasistekstOLCO"/>
    <w:uiPriority w:val="98"/>
    <w:semiHidden/>
    <w:rsid w:val="00E7078D"/>
    <w:pPr>
      <w:numPr>
        <w:numId w:val="16"/>
      </w:numPr>
      <w:ind w:left="1491" w:hanging="357"/>
    </w:pPr>
  </w:style>
  <w:style w:type="paragraph" w:styleId="Macrotekst">
    <w:name w:val="macro"/>
    <w:basedOn w:val="ZsysbasisOLCO"/>
    <w:next w:val="BasistekstOLCO"/>
    <w:uiPriority w:val="98"/>
    <w:semiHidden/>
    <w:rsid w:val="0020607F"/>
  </w:style>
  <w:style w:type="paragraph" w:styleId="Tekstopmerking">
    <w:name w:val="annotation text"/>
    <w:basedOn w:val="ZsysbasisOLCO"/>
    <w:next w:val="BasistekstOLC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OLCO">
    <w:name w:val="Opsomming teken 1e niveau OLCO"/>
    <w:basedOn w:val="ZsysbasisOLCO"/>
    <w:uiPriority w:val="4"/>
    <w:rsid w:val="00AD44F1"/>
    <w:pPr>
      <w:numPr>
        <w:numId w:val="30"/>
      </w:numPr>
    </w:pPr>
  </w:style>
  <w:style w:type="paragraph" w:customStyle="1" w:styleId="Opsommingteken2eniveauOLCO">
    <w:name w:val="Opsomming teken 2e niveau OLCO"/>
    <w:basedOn w:val="ZsysbasisOLCO"/>
    <w:uiPriority w:val="4"/>
    <w:rsid w:val="00AD44F1"/>
    <w:pPr>
      <w:numPr>
        <w:ilvl w:val="1"/>
        <w:numId w:val="30"/>
      </w:numPr>
    </w:pPr>
  </w:style>
  <w:style w:type="paragraph" w:customStyle="1" w:styleId="Opsommingteken3eniveauOLCO">
    <w:name w:val="Opsomming teken 3e niveau OLCO"/>
    <w:basedOn w:val="ZsysbasisOLCO"/>
    <w:uiPriority w:val="4"/>
    <w:rsid w:val="00AD44F1"/>
    <w:pPr>
      <w:numPr>
        <w:ilvl w:val="2"/>
        <w:numId w:val="30"/>
      </w:numPr>
    </w:pPr>
  </w:style>
  <w:style w:type="paragraph" w:customStyle="1" w:styleId="Opsommingbolletje1eniveauOLCO">
    <w:name w:val="Opsomming bolletje 1e niveau OLCO"/>
    <w:basedOn w:val="ZsysbasisOLCO"/>
    <w:uiPriority w:val="4"/>
    <w:qFormat/>
    <w:rsid w:val="005017F3"/>
    <w:pPr>
      <w:numPr>
        <w:numId w:val="26"/>
      </w:numPr>
    </w:pPr>
  </w:style>
  <w:style w:type="paragraph" w:customStyle="1" w:styleId="Opsommingbolletje2eniveauOLCO">
    <w:name w:val="Opsomming bolletje 2e niveau OLCO"/>
    <w:basedOn w:val="ZsysbasisOLCO"/>
    <w:uiPriority w:val="4"/>
    <w:qFormat/>
    <w:rsid w:val="005017F3"/>
    <w:pPr>
      <w:numPr>
        <w:ilvl w:val="1"/>
        <w:numId w:val="26"/>
      </w:numPr>
    </w:pPr>
  </w:style>
  <w:style w:type="paragraph" w:customStyle="1" w:styleId="Opsommingbolletje3eniveauOLCO">
    <w:name w:val="Opsomming bolletje 3e niveau OLCO"/>
    <w:basedOn w:val="ZsysbasisOLCO"/>
    <w:uiPriority w:val="4"/>
    <w:qFormat/>
    <w:rsid w:val="005017F3"/>
    <w:pPr>
      <w:numPr>
        <w:ilvl w:val="2"/>
        <w:numId w:val="26"/>
      </w:numPr>
    </w:pPr>
  </w:style>
  <w:style w:type="numbering" w:customStyle="1" w:styleId="OpsommingbolletjeOLCO">
    <w:name w:val="Opsomming bolletje OLCO"/>
    <w:uiPriority w:val="4"/>
    <w:semiHidden/>
    <w:rsid w:val="005017F3"/>
    <w:pPr>
      <w:numPr>
        <w:numId w:val="1"/>
      </w:numPr>
    </w:pPr>
  </w:style>
  <w:style w:type="paragraph" w:customStyle="1" w:styleId="Opsommingkleineletter1eniveauOLCO">
    <w:name w:val="Opsomming kleine letter 1e niveau OLCO"/>
    <w:basedOn w:val="ZsysbasisOLCO"/>
    <w:uiPriority w:val="4"/>
    <w:qFormat/>
    <w:rsid w:val="00B01DA1"/>
    <w:pPr>
      <w:numPr>
        <w:numId w:val="22"/>
      </w:numPr>
    </w:pPr>
  </w:style>
  <w:style w:type="paragraph" w:customStyle="1" w:styleId="Opsommingkleineletter2eniveauOLCO">
    <w:name w:val="Opsomming kleine letter 2e niveau OLCO"/>
    <w:basedOn w:val="ZsysbasisOLCO"/>
    <w:uiPriority w:val="4"/>
    <w:qFormat/>
    <w:rsid w:val="00B01DA1"/>
    <w:pPr>
      <w:numPr>
        <w:ilvl w:val="1"/>
        <w:numId w:val="22"/>
      </w:numPr>
    </w:pPr>
  </w:style>
  <w:style w:type="paragraph" w:customStyle="1" w:styleId="Opsommingkleineletter3eniveauOLCO">
    <w:name w:val="Opsomming kleine letter 3e niveau OLCO"/>
    <w:basedOn w:val="ZsysbasisOLCO"/>
    <w:uiPriority w:val="4"/>
    <w:qFormat/>
    <w:rsid w:val="00B01DA1"/>
    <w:pPr>
      <w:numPr>
        <w:ilvl w:val="2"/>
        <w:numId w:val="22"/>
      </w:numPr>
    </w:pPr>
  </w:style>
  <w:style w:type="numbering" w:customStyle="1" w:styleId="OpsommingkleineletterOLCO">
    <w:name w:val="Opsomming kleine letter OLCO"/>
    <w:uiPriority w:val="4"/>
    <w:semiHidden/>
    <w:rsid w:val="00B01DA1"/>
    <w:pPr>
      <w:numPr>
        <w:numId w:val="8"/>
      </w:numPr>
    </w:pPr>
  </w:style>
  <w:style w:type="paragraph" w:customStyle="1" w:styleId="Opsommingnummer1eniveauOLCO">
    <w:name w:val="Opsomming nummer 1e niveau OLCO"/>
    <w:basedOn w:val="ZsysbasisOLCO"/>
    <w:uiPriority w:val="4"/>
    <w:qFormat/>
    <w:rsid w:val="00B01DA1"/>
    <w:pPr>
      <w:numPr>
        <w:numId w:val="23"/>
      </w:numPr>
    </w:pPr>
  </w:style>
  <w:style w:type="paragraph" w:customStyle="1" w:styleId="Opsommingnummer2eniveauOLCO">
    <w:name w:val="Opsomming nummer 2e niveau OLCO"/>
    <w:basedOn w:val="ZsysbasisOLCO"/>
    <w:uiPriority w:val="4"/>
    <w:qFormat/>
    <w:rsid w:val="00B01DA1"/>
    <w:pPr>
      <w:numPr>
        <w:ilvl w:val="1"/>
        <w:numId w:val="23"/>
      </w:numPr>
    </w:pPr>
  </w:style>
  <w:style w:type="paragraph" w:customStyle="1" w:styleId="Opsommingnummer3eniveauOLCO">
    <w:name w:val="Opsomming nummer 3e niveau OLCO"/>
    <w:basedOn w:val="ZsysbasisOLCO"/>
    <w:uiPriority w:val="4"/>
    <w:qFormat/>
    <w:rsid w:val="00B01DA1"/>
    <w:pPr>
      <w:numPr>
        <w:ilvl w:val="2"/>
        <w:numId w:val="23"/>
      </w:numPr>
    </w:pPr>
  </w:style>
  <w:style w:type="numbering" w:customStyle="1" w:styleId="OpsommingnummerOLCO">
    <w:name w:val="Opsomming nummer OLCO"/>
    <w:uiPriority w:val="4"/>
    <w:semiHidden/>
    <w:rsid w:val="00B01DA1"/>
    <w:pPr>
      <w:numPr>
        <w:numId w:val="2"/>
      </w:numPr>
    </w:pPr>
  </w:style>
  <w:style w:type="paragraph" w:customStyle="1" w:styleId="Opsommingopenrondje1eniveauOLCO">
    <w:name w:val="Opsomming open rondje 1e niveau OLCO"/>
    <w:basedOn w:val="ZsysbasisOLCO"/>
    <w:uiPriority w:val="4"/>
    <w:rsid w:val="00957CCB"/>
    <w:pPr>
      <w:numPr>
        <w:numId w:val="27"/>
      </w:numPr>
    </w:pPr>
  </w:style>
  <w:style w:type="paragraph" w:customStyle="1" w:styleId="Opsommingopenrondje2eniveauOLCO">
    <w:name w:val="Opsomming open rondje 2e niveau OLCO"/>
    <w:basedOn w:val="ZsysbasisOLCO"/>
    <w:uiPriority w:val="4"/>
    <w:rsid w:val="00957CCB"/>
    <w:pPr>
      <w:numPr>
        <w:ilvl w:val="1"/>
        <w:numId w:val="27"/>
      </w:numPr>
    </w:pPr>
  </w:style>
  <w:style w:type="paragraph" w:customStyle="1" w:styleId="Opsommingopenrondje3eniveauOLCO">
    <w:name w:val="Opsomming open rondje 3e niveau OLCO"/>
    <w:basedOn w:val="ZsysbasisOLCO"/>
    <w:uiPriority w:val="4"/>
    <w:rsid w:val="00957CCB"/>
    <w:pPr>
      <w:numPr>
        <w:ilvl w:val="2"/>
        <w:numId w:val="27"/>
      </w:numPr>
    </w:pPr>
  </w:style>
  <w:style w:type="numbering" w:customStyle="1" w:styleId="OpsommingopenrondjeOLCO">
    <w:name w:val="Opsomming open rondje OLCO"/>
    <w:uiPriority w:val="4"/>
    <w:semiHidden/>
    <w:rsid w:val="00957CCB"/>
    <w:pPr>
      <w:numPr>
        <w:numId w:val="3"/>
      </w:numPr>
    </w:pPr>
  </w:style>
  <w:style w:type="paragraph" w:customStyle="1" w:styleId="Opsommingstreepje1eniveauOLCO">
    <w:name w:val="Opsomming streepje 1e niveau OLCO"/>
    <w:basedOn w:val="ZsysbasisOLCO"/>
    <w:uiPriority w:val="4"/>
    <w:qFormat/>
    <w:rsid w:val="00B01DA1"/>
    <w:pPr>
      <w:numPr>
        <w:numId w:val="28"/>
      </w:numPr>
    </w:pPr>
  </w:style>
  <w:style w:type="paragraph" w:customStyle="1" w:styleId="Opsommingstreepje2eniveauOLCO">
    <w:name w:val="Opsomming streepje 2e niveau OLCO"/>
    <w:basedOn w:val="ZsysbasisOLCO"/>
    <w:uiPriority w:val="4"/>
    <w:qFormat/>
    <w:rsid w:val="00B01DA1"/>
    <w:pPr>
      <w:numPr>
        <w:ilvl w:val="1"/>
        <w:numId w:val="28"/>
      </w:numPr>
    </w:pPr>
  </w:style>
  <w:style w:type="paragraph" w:customStyle="1" w:styleId="Opsommingstreepje3eniveauOLCO">
    <w:name w:val="Opsomming streepje 3e niveau OLCO"/>
    <w:basedOn w:val="ZsysbasisOLCO"/>
    <w:uiPriority w:val="4"/>
    <w:qFormat/>
    <w:rsid w:val="00B01DA1"/>
    <w:pPr>
      <w:numPr>
        <w:ilvl w:val="2"/>
        <w:numId w:val="28"/>
      </w:numPr>
    </w:pPr>
  </w:style>
  <w:style w:type="numbering" w:customStyle="1" w:styleId="OpsommingstreepjeOLCO">
    <w:name w:val="Opsomming streepje OLC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semiHidden/>
    <w:rsid w:val="00E0776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8" w:space="0" w:color="124143" w:themeColor="accent4"/>
        <w:bottom w:val="single" w:sz="8" w:space="0" w:color="124143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24143" w:themeColor="accent4"/>
          <w:left w:val="nil"/>
          <w:bottom w:val="single" w:sz="8" w:space="0" w:color="124143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24143" w:themeColor="accent4"/>
          <w:left w:val="nil"/>
          <w:bottom w:val="single" w:sz="8" w:space="0" w:color="124143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semiHidden/>
    <w:rsid w:val="00E0776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8" w:space="0" w:color="28AF6B" w:themeColor="accent3"/>
        <w:bottom w:val="single" w:sz="8" w:space="0" w:color="28AF6B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8AF6B" w:themeColor="accent3"/>
          <w:left w:val="nil"/>
          <w:bottom w:val="single" w:sz="8" w:space="0" w:color="28AF6B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8AF6B" w:themeColor="accent3"/>
          <w:left w:val="nil"/>
          <w:bottom w:val="single" w:sz="8" w:space="0" w:color="28AF6B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semiHidden/>
    <w:rsid w:val="00E0776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8" w:space="0" w:color="00E776" w:themeColor="accent2"/>
        <w:bottom w:val="single" w:sz="8" w:space="0" w:color="00E776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2"/>
          <w:left w:val="nil"/>
          <w:bottom w:val="single" w:sz="8" w:space="0" w:color="00E776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2"/>
          <w:left w:val="nil"/>
          <w:bottom w:val="single" w:sz="8" w:space="0" w:color="00E776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</w:style>
  <w:style w:type="table" w:styleId="Lichtraster-accent6">
    <w:name w:val="Light Grid Accent 6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  <w:insideH w:val="single" w:sz="8" w:space="0" w:color="00E776" w:themeColor="accent6"/>
        <w:insideV w:val="single" w:sz="8" w:space="0" w:color="00E77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18" w:space="0" w:color="00E776" w:themeColor="accent6"/>
          <w:right w:val="single" w:sz="8" w:space="0" w:color="00E776" w:themeColor="accent6"/>
          <w:insideH w:val="nil"/>
          <w:insideV w:val="single" w:sz="8" w:space="0" w:color="00E77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  <w:insideH w:val="nil"/>
          <w:insideV w:val="single" w:sz="8" w:space="0" w:color="00E77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  <w:tblStylePr w:type="band1Vert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  <w:shd w:val="clear" w:color="auto" w:fill="BAFFDD" w:themeFill="accent6" w:themeFillTint="3F"/>
      </w:tcPr>
    </w:tblStylePr>
    <w:tblStylePr w:type="band1Horz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  <w:insideV w:val="single" w:sz="8" w:space="0" w:color="00E776" w:themeColor="accent6"/>
        </w:tcBorders>
        <w:shd w:val="clear" w:color="auto" w:fill="BAFFDD" w:themeFill="accent6" w:themeFillTint="3F"/>
      </w:tcPr>
    </w:tblStylePr>
    <w:tblStylePr w:type="band2Horz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  <w:insideV w:val="single" w:sz="8" w:space="0" w:color="00E776" w:themeColor="accent6"/>
        </w:tcBorders>
      </w:tcPr>
    </w:tblStylePr>
  </w:style>
  <w:style w:type="table" w:styleId="Lichtraster-accent5">
    <w:name w:val="Light Grid Accent 5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  <w:insideH w:val="single" w:sz="8" w:space="0" w:color="93EEB4" w:themeColor="accent5"/>
        <w:insideV w:val="single" w:sz="8" w:space="0" w:color="93EEB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18" w:space="0" w:color="93EEB4" w:themeColor="accent5"/>
          <w:right w:val="single" w:sz="8" w:space="0" w:color="93EEB4" w:themeColor="accent5"/>
          <w:insideH w:val="nil"/>
          <w:insideV w:val="single" w:sz="8" w:space="0" w:color="93EEB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  <w:insideH w:val="nil"/>
          <w:insideV w:val="single" w:sz="8" w:space="0" w:color="93EEB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  <w:tblStylePr w:type="band1Vert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  <w:shd w:val="clear" w:color="auto" w:fill="E4FAEC" w:themeFill="accent5" w:themeFillTint="3F"/>
      </w:tcPr>
    </w:tblStylePr>
    <w:tblStylePr w:type="band1Horz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  <w:insideV w:val="single" w:sz="8" w:space="0" w:color="93EEB4" w:themeColor="accent5"/>
        </w:tcBorders>
        <w:shd w:val="clear" w:color="auto" w:fill="E4FAEC" w:themeFill="accent5" w:themeFillTint="3F"/>
      </w:tcPr>
    </w:tblStylePr>
    <w:tblStylePr w:type="band2Horz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  <w:insideV w:val="single" w:sz="8" w:space="0" w:color="93EEB4" w:themeColor="accent5"/>
        </w:tcBorders>
      </w:tcPr>
    </w:tblStylePr>
  </w:style>
  <w:style w:type="table" w:styleId="Lichtraster-accent4">
    <w:name w:val="Light Grid Accent 4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  <w:insideH w:val="single" w:sz="8" w:space="0" w:color="124143" w:themeColor="accent4"/>
        <w:insideV w:val="single" w:sz="8" w:space="0" w:color="124143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18" w:space="0" w:color="124143" w:themeColor="accent4"/>
          <w:right w:val="single" w:sz="8" w:space="0" w:color="124143" w:themeColor="accent4"/>
          <w:insideH w:val="nil"/>
          <w:insideV w:val="single" w:sz="8" w:space="0" w:color="124143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  <w:insideH w:val="nil"/>
          <w:insideV w:val="single" w:sz="8" w:space="0" w:color="124143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  <w:tblStylePr w:type="band1Vert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  <w:shd w:val="clear" w:color="auto" w:fill="ACE6E8" w:themeFill="accent4" w:themeFillTint="3F"/>
      </w:tcPr>
    </w:tblStylePr>
    <w:tblStylePr w:type="band1Horz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  <w:insideV w:val="single" w:sz="8" w:space="0" w:color="124143" w:themeColor="accent4"/>
        </w:tcBorders>
        <w:shd w:val="clear" w:color="auto" w:fill="ACE6E8" w:themeFill="accent4" w:themeFillTint="3F"/>
      </w:tcPr>
    </w:tblStylePr>
    <w:tblStylePr w:type="band2Horz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  <w:insideV w:val="single" w:sz="8" w:space="0" w:color="124143" w:themeColor="accent4"/>
        </w:tcBorders>
      </w:tcPr>
    </w:tblStylePr>
  </w:style>
  <w:style w:type="table" w:styleId="Lichtraster-accent3">
    <w:name w:val="Light Grid Accent 3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  <w:insideH w:val="single" w:sz="8" w:space="0" w:color="28AF6B" w:themeColor="accent3"/>
        <w:insideV w:val="single" w:sz="8" w:space="0" w:color="28AF6B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18" w:space="0" w:color="28AF6B" w:themeColor="accent3"/>
          <w:right w:val="single" w:sz="8" w:space="0" w:color="28AF6B" w:themeColor="accent3"/>
          <w:insideH w:val="nil"/>
          <w:insideV w:val="single" w:sz="8" w:space="0" w:color="28AF6B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  <w:insideH w:val="nil"/>
          <w:insideV w:val="single" w:sz="8" w:space="0" w:color="28AF6B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  <w:tblStylePr w:type="band1Vert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  <w:shd w:val="clear" w:color="auto" w:fill="C3F1DA" w:themeFill="accent3" w:themeFillTint="3F"/>
      </w:tcPr>
    </w:tblStylePr>
    <w:tblStylePr w:type="band1Horz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  <w:insideV w:val="single" w:sz="8" w:space="0" w:color="28AF6B" w:themeColor="accent3"/>
        </w:tcBorders>
        <w:shd w:val="clear" w:color="auto" w:fill="C3F1DA" w:themeFill="accent3" w:themeFillTint="3F"/>
      </w:tcPr>
    </w:tblStylePr>
    <w:tblStylePr w:type="band2Horz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  <w:insideV w:val="single" w:sz="8" w:space="0" w:color="28AF6B" w:themeColor="accent3"/>
        </w:tcBorders>
      </w:tcPr>
    </w:tblStylePr>
  </w:style>
  <w:style w:type="table" w:styleId="Lichtraster-accent2">
    <w:name w:val="Light Grid Accent 2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  <w:insideH w:val="single" w:sz="8" w:space="0" w:color="00E776" w:themeColor="accent2"/>
        <w:insideV w:val="single" w:sz="8" w:space="0" w:color="00E776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18" w:space="0" w:color="00E776" w:themeColor="accent2"/>
          <w:right w:val="single" w:sz="8" w:space="0" w:color="00E776" w:themeColor="accent2"/>
          <w:insideH w:val="nil"/>
          <w:insideV w:val="single" w:sz="8" w:space="0" w:color="00E776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  <w:insideH w:val="nil"/>
          <w:insideV w:val="single" w:sz="8" w:space="0" w:color="00E776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  <w:tblStylePr w:type="band1Vert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  <w:shd w:val="clear" w:color="auto" w:fill="BAFFDD" w:themeFill="accent2" w:themeFillTint="3F"/>
      </w:tcPr>
    </w:tblStylePr>
    <w:tblStylePr w:type="band1Horz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  <w:insideV w:val="single" w:sz="8" w:space="0" w:color="00E776" w:themeColor="accent2"/>
        </w:tcBorders>
        <w:shd w:val="clear" w:color="auto" w:fill="BAFFDD" w:themeFill="accent2" w:themeFillTint="3F"/>
      </w:tcPr>
    </w:tblStylePr>
    <w:tblStylePr w:type="band2Horz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  <w:insideV w:val="single" w:sz="8" w:space="0" w:color="00E776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FFF1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0E385" w:themeFill="accent5" w:themeFillShade="CC"/>
      </w:tcPr>
    </w:tblStylePr>
    <w:tblStylePr w:type="lastRow">
      <w:rPr>
        <w:b/>
        <w:bCs/>
        <w:color w:val="50E38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DF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6" w:themeFillShade="CC"/>
      </w:tcPr>
    </w:tblStylePr>
    <w:tblStylePr w:type="lastRow">
      <w:rPr>
        <w:b/>
        <w:bCs/>
        <w:color w:val="00B85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EF5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08B55" w:themeFill="accent3" w:themeFillShade="CC"/>
      </w:tcPr>
    </w:tblStylePr>
    <w:tblStylePr w:type="lastRow">
      <w:rPr>
        <w:b/>
        <w:bCs/>
        <w:color w:val="208B55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7F9F0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E3335" w:themeFill="accent4" w:themeFillShade="CC"/>
      </w:tcPr>
    </w:tblStylePr>
    <w:tblStylePr w:type="lastRow">
      <w:rPr>
        <w:b/>
        <w:bCs/>
        <w:color w:val="0E333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FFF1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2" w:themeFillShade="CC"/>
      </w:tcPr>
    </w:tblStylePr>
    <w:tblStylePr w:type="lastRow">
      <w:rPr>
        <w:b/>
        <w:bCs/>
        <w:color w:val="00B85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DF7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2" w:themeFillShade="CC"/>
      </w:tcPr>
    </w:tblStylePr>
    <w:tblStylePr w:type="lastRow">
      <w:rPr>
        <w:b/>
        <w:bCs/>
        <w:color w:val="00B85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3EEB4" w:themeColor="accent5"/>
        <w:left w:val="single" w:sz="4" w:space="0" w:color="00E776" w:themeColor="accent6"/>
        <w:bottom w:val="single" w:sz="4" w:space="0" w:color="00E776" w:themeColor="accent6"/>
        <w:right w:val="single" w:sz="4" w:space="0" w:color="00E77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FF1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3EEB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8A4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8A46" w:themeColor="accent6" w:themeShade="99"/>
          <w:insideV w:val="nil"/>
        </w:tcBorders>
        <w:shd w:val="clear" w:color="auto" w:fill="008A4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A46" w:themeFill="accent6" w:themeFillShade="99"/>
      </w:tcPr>
    </w:tblStylePr>
    <w:tblStylePr w:type="band1Vert">
      <w:tblPr/>
      <w:tcPr>
        <w:shd w:val="clear" w:color="auto" w:fill="8FFFC8" w:themeFill="accent6" w:themeFillTint="66"/>
      </w:tcPr>
    </w:tblStylePr>
    <w:tblStylePr w:type="band1Horz">
      <w:tblPr/>
      <w:tcPr>
        <w:shd w:val="clear" w:color="auto" w:fill="74FFBA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6"/>
        <w:left w:val="single" w:sz="4" w:space="0" w:color="93EEB4" w:themeColor="accent5"/>
        <w:bottom w:val="single" w:sz="4" w:space="0" w:color="93EEB4" w:themeColor="accent5"/>
        <w:right w:val="single" w:sz="4" w:space="0" w:color="93EEB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DF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FC75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FC75C" w:themeColor="accent5" w:themeShade="99"/>
          <w:insideV w:val="nil"/>
        </w:tcBorders>
        <w:shd w:val="clear" w:color="auto" w:fill="1FC75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FC75C" w:themeFill="accent5" w:themeFillShade="99"/>
      </w:tcPr>
    </w:tblStylePr>
    <w:tblStylePr w:type="band1Vert">
      <w:tblPr/>
      <w:tcPr>
        <w:shd w:val="clear" w:color="auto" w:fill="D3F8E0" w:themeFill="accent5" w:themeFillTint="66"/>
      </w:tcPr>
    </w:tblStylePr>
    <w:tblStylePr w:type="band1Horz">
      <w:tblPr/>
      <w:tcPr>
        <w:shd w:val="clear" w:color="auto" w:fill="C9F6D9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8AF6B" w:themeColor="accent3"/>
        <w:left w:val="single" w:sz="4" w:space="0" w:color="124143" w:themeColor="accent4"/>
        <w:bottom w:val="single" w:sz="4" w:space="0" w:color="124143" w:themeColor="accent4"/>
        <w:right w:val="single" w:sz="4" w:space="0" w:color="124143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5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8AF6B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A2628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A2628" w:themeColor="accent4" w:themeShade="99"/>
          <w:insideV w:val="nil"/>
        </w:tcBorders>
        <w:shd w:val="clear" w:color="auto" w:fill="0A2628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A2628" w:themeFill="accent4" w:themeFillShade="99"/>
      </w:tcPr>
    </w:tblStylePr>
    <w:tblStylePr w:type="band1Vert">
      <w:tblPr/>
      <w:tcPr>
        <w:shd w:val="clear" w:color="auto" w:fill="79D6DB" w:themeFill="accent4" w:themeFillTint="66"/>
      </w:tcPr>
    </w:tblStylePr>
    <w:tblStylePr w:type="band1Horz">
      <w:tblPr/>
      <w:tcPr>
        <w:shd w:val="clear" w:color="auto" w:fill="58CDD2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124143" w:themeColor="accent4"/>
        <w:left w:val="single" w:sz="4" w:space="0" w:color="28AF6B" w:themeColor="accent3"/>
        <w:bottom w:val="single" w:sz="4" w:space="0" w:color="28AF6B" w:themeColor="accent3"/>
        <w:right w:val="single" w:sz="4" w:space="0" w:color="28AF6B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F9F0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2414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8684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86840" w:themeColor="accent3" w:themeShade="99"/>
          <w:insideV w:val="nil"/>
        </w:tcBorders>
        <w:shd w:val="clear" w:color="auto" w:fill="18684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86840" w:themeFill="accent3" w:themeFillShade="99"/>
      </w:tcPr>
    </w:tblStylePr>
    <w:tblStylePr w:type="band1Vert">
      <w:tblPr/>
      <w:tcPr>
        <w:shd w:val="clear" w:color="auto" w:fill="9EE9C3" w:themeFill="accent3" w:themeFillTint="66"/>
      </w:tcPr>
    </w:tblStylePr>
    <w:tblStylePr w:type="band1Horz">
      <w:tblPr/>
      <w:tcPr>
        <w:shd w:val="clear" w:color="auto" w:fill="87E3B4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2"/>
        <w:left w:val="single" w:sz="4" w:space="0" w:color="00E776" w:themeColor="accent2"/>
        <w:bottom w:val="single" w:sz="4" w:space="0" w:color="00E776" w:themeColor="accent2"/>
        <w:right w:val="single" w:sz="4" w:space="0" w:color="00E776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FF1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8A46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8A46" w:themeColor="accent2" w:themeShade="99"/>
          <w:insideV w:val="nil"/>
        </w:tcBorders>
        <w:shd w:val="clear" w:color="auto" w:fill="008A46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A46" w:themeFill="accent2" w:themeFillShade="99"/>
      </w:tcPr>
    </w:tblStylePr>
    <w:tblStylePr w:type="band1Vert">
      <w:tblPr/>
      <w:tcPr>
        <w:shd w:val="clear" w:color="auto" w:fill="8FFFC8" w:themeFill="accent2" w:themeFillTint="66"/>
      </w:tcPr>
    </w:tblStylePr>
    <w:tblStylePr w:type="band1Horz">
      <w:tblPr/>
      <w:tcPr>
        <w:shd w:val="clear" w:color="auto" w:fill="74FFBA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2"/>
        <w:left w:val="single" w:sz="4" w:space="0" w:color="93EEB4" w:themeColor="accent1"/>
        <w:bottom w:val="single" w:sz="4" w:space="0" w:color="93EEB4" w:themeColor="accent1"/>
        <w:right w:val="single" w:sz="4" w:space="0" w:color="93EEB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DF7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FC75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FC75C" w:themeColor="accent1" w:themeShade="99"/>
          <w:insideV w:val="nil"/>
        </w:tcBorders>
        <w:shd w:val="clear" w:color="auto" w:fill="1FC75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FC75C" w:themeFill="accent1" w:themeFillShade="99"/>
      </w:tcPr>
    </w:tblStylePr>
    <w:tblStylePr w:type="band1Vert">
      <w:tblPr/>
      <w:tcPr>
        <w:shd w:val="clear" w:color="auto" w:fill="D3F8E0" w:themeFill="accent1" w:themeFillTint="66"/>
      </w:tcPr>
    </w:tblStylePr>
    <w:tblStylePr w:type="band1Horz">
      <w:tblPr/>
      <w:tcPr>
        <w:shd w:val="clear" w:color="auto" w:fill="C9F6D9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7FFE3" w:themeFill="accent6" w:themeFillTint="33"/>
    </w:tcPr>
    <w:tblStylePr w:type="firstRow">
      <w:rPr>
        <w:b/>
        <w:bCs/>
      </w:rPr>
      <w:tblPr/>
      <w:tcPr>
        <w:shd w:val="clear" w:color="auto" w:fill="8FFFC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FFFC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0AD5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0AD58" w:themeFill="accent6" w:themeFillShade="BF"/>
      </w:tcPr>
    </w:tblStylePr>
    <w:tblStylePr w:type="band1Vert">
      <w:tblPr/>
      <w:tcPr>
        <w:shd w:val="clear" w:color="auto" w:fill="74FFBA" w:themeFill="accent6" w:themeFillTint="7F"/>
      </w:tcPr>
    </w:tblStylePr>
    <w:tblStylePr w:type="band1Horz">
      <w:tblPr/>
      <w:tcPr>
        <w:shd w:val="clear" w:color="auto" w:fill="74FFBA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FBEF" w:themeFill="accent5" w:themeFillTint="33"/>
    </w:tcPr>
    <w:tblStylePr w:type="firstRow">
      <w:rPr>
        <w:b/>
        <w:bCs/>
      </w:rPr>
      <w:tblPr/>
      <w:tcPr>
        <w:shd w:val="clear" w:color="auto" w:fill="D3F8E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F8E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FE079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FE079" w:themeFill="accent5" w:themeFillShade="BF"/>
      </w:tcPr>
    </w:tblStylePr>
    <w:tblStylePr w:type="band1Vert">
      <w:tblPr/>
      <w:tcPr>
        <w:shd w:val="clear" w:color="auto" w:fill="C9F6D9" w:themeFill="accent5" w:themeFillTint="7F"/>
      </w:tcPr>
    </w:tblStylePr>
    <w:tblStylePr w:type="band1Horz">
      <w:tblPr/>
      <w:tcPr>
        <w:shd w:val="clear" w:color="auto" w:fill="C9F6D9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CEAED" w:themeFill="accent4" w:themeFillTint="33"/>
    </w:tcPr>
    <w:tblStylePr w:type="firstRow">
      <w:rPr>
        <w:b/>
        <w:bCs/>
      </w:rPr>
      <w:tblPr/>
      <w:tcPr>
        <w:shd w:val="clear" w:color="auto" w:fill="79D6DB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9D6DB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D303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D3032" w:themeFill="accent4" w:themeFillShade="BF"/>
      </w:tcPr>
    </w:tblStylePr>
    <w:tblStylePr w:type="band1Vert">
      <w:tblPr/>
      <w:tcPr>
        <w:shd w:val="clear" w:color="auto" w:fill="58CDD2" w:themeFill="accent4" w:themeFillTint="7F"/>
      </w:tcPr>
    </w:tblStylePr>
    <w:tblStylePr w:type="band1Horz">
      <w:tblPr/>
      <w:tcPr>
        <w:shd w:val="clear" w:color="auto" w:fill="58CDD2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EF4E1" w:themeFill="accent3" w:themeFillTint="33"/>
    </w:tcPr>
    <w:tblStylePr w:type="firstRow">
      <w:rPr>
        <w:b/>
        <w:bCs/>
      </w:rPr>
      <w:tblPr/>
      <w:tcPr>
        <w:shd w:val="clear" w:color="auto" w:fill="9EE9C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EE9C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E834F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E834F" w:themeFill="accent3" w:themeFillShade="BF"/>
      </w:tcPr>
    </w:tblStylePr>
    <w:tblStylePr w:type="band1Vert">
      <w:tblPr/>
      <w:tcPr>
        <w:shd w:val="clear" w:color="auto" w:fill="87E3B4" w:themeFill="accent3" w:themeFillTint="7F"/>
      </w:tcPr>
    </w:tblStylePr>
    <w:tblStylePr w:type="band1Horz">
      <w:tblPr/>
      <w:tcPr>
        <w:shd w:val="clear" w:color="auto" w:fill="87E3B4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7FFE3" w:themeFill="accent2" w:themeFillTint="33"/>
    </w:tcPr>
    <w:tblStylePr w:type="firstRow">
      <w:rPr>
        <w:b/>
        <w:bCs/>
      </w:rPr>
      <w:tblPr/>
      <w:tcPr>
        <w:shd w:val="clear" w:color="auto" w:fill="8FFFC8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FFFC8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AD5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00AD58" w:themeFill="accent2" w:themeFillShade="BF"/>
      </w:tcPr>
    </w:tblStylePr>
    <w:tblStylePr w:type="band1Vert">
      <w:tblPr/>
      <w:tcPr>
        <w:shd w:val="clear" w:color="auto" w:fill="74FFBA" w:themeFill="accent2" w:themeFillTint="7F"/>
      </w:tcPr>
    </w:tblStylePr>
    <w:tblStylePr w:type="band1Horz">
      <w:tblPr/>
      <w:tcPr>
        <w:shd w:val="clear" w:color="auto" w:fill="74FFBA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FBEF" w:themeFill="accent1" w:themeFillTint="33"/>
    </w:tcPr>
    <w:tblStylePr w:type="firstRow">
      <w:rPr>
        <w:b/>
        <w:bCs/>
      </w:rPr>
      <w:tblPr/>
      <w:tcPr>
        <w:shd w:val="clear" w:color="auto" w:fill="D3F8E0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F8E0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FE079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FE079" w:themeFill="accent1" w:themeFillShade="BF"/>
      </w:tcPr>
    </w:tblStylePr>
    <w:tblStylePr w:type="band1Vert">
      <w:tblPr/>
      <w:tcPr>
        <w:shd w:val="clear" w:color="auto" w:fill="C9F6D9" w:themeFill="accent1" w:themeFillTint="7F"/>
      </w:tcPr>
    </w:tblStylePr>
    <w:tblStylePr w:type="band1Horz">
      <w:tblPr/>
      <w:tcPr>
        <w:shd w:val="clear" w:color="auto" w:fill="C9F6D9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E77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E77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E77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E77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AFFD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3EEB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3EEB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3EEB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3EEB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FAE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2414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24143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24143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24143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E6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8AF6B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8AF6B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8AF6B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8AF6B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3F1D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E776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E776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E776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AFFDD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3EEB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3EEB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3EEB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3EEB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FAEC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E776" w:themeColor="accent6"/>
        <w:bottom w:val="single" w:sz="8" w:space="0" w:color="00E77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E776" w:themeColor="accent6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00E776" w:themeColor="accent6"/>
          <w:bottom w:val="single" w:sz="8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E776" w:themeColor="accent6"/>
          <w:bottom w:val="single" w:sz="8" w:space="0" w:color="00E776" w:themeColor="accent6"/>
        </w:tcBorders>
      </w:tcPr>
    </w:tblStylePr>
    <w:tblStylePr w:type="band1Vert">
      <w:tblPr/>
      <w:tcPr>
        <w:shd w:val="clear" w:color="auto" w:fill="BAFFDD" w:themeFill="accent6" w:themeFillTint="3F"/>
      </w:tcPr>
    </w:tblStylePr>
    <w:tblStylePr w:type="band1Horz">
      <w:tblPr/>
      <w:tcPr>
        <w:shd w:val="clear" w:color="auto" w:fill="BAFFDD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3EEB4" w:themeColor="accent5"/>
        <w:bottom w:val="single" w:sz="8" w:space="0" w:color="93EEB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3EEB4" w:themeColor="accent5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93EEB4" w:themeColor="accent5"/>
          <w:bottom w:val="single" w:sz="8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3EEB4" w:themeColor="accent5"/>
          <w:bottom w:val="single" w:sz="8" w:space="0" w:color="93EEB4" w:themeColor="accent5"/>
        </w:tcBorders>
      </w:tcPr>
    </w:tblStylePr>
    <w:tblStylePr w:type="band1Vert">
      <w:tblPr/>
      <w:tcPr>
        <w:shd w:val="clear" w:color="auto" w:fill="E4FAEC" w:themeFill="accent5" w:themeFillTint="3F"/>
      </w:tcPr>
    </w:tblStylePr>
    <w:tblStylePr w:type="band1Horz">
      <w:tblPr/>
      <w:tcPr>
        <w:shd w:val="clear" w:color="auto" w:fill="E4FAEC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124143" w:themeColor="accent4"/>
        <w:bottom w:val="single" w:sz="8" w:space="0" w:color="124143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24143" w:themeColor="accent4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124143" w:themeColor="accent4"/>
          <w:bottom w:val="single" w:sz="8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24143" w:themeColor="accent4"/>
          <w:bottom w:val="single" w:sz="8" w:space="0" w:color="124143" w:themeColor="accent4"/>
        </w:tcBorders>
      </w:tcPr>
    </w:tblStylePr>
    <w:tblStylePr w:type="band1Vert">
      <w:tblPr/>
      <w:tcPr>
        <w:shd w:val="clear" w:color="auto" w:fill="ACE6E8" w:themeFill="accent4" w:themeFillTint="3F"/>
      </w:tcPr>
    </w:tblStylePr>
    <w:tblStylePr w:type="band1Horz">
      <w:tblPr/>
      <w:tcPr>
        <w:shd w:val="clear" w:color="auto" w:fill="ACE6E8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28AF6B" w:themeColor="accent3"/>
        <w:bottom w:val="single" w:sz="8" w:space="0" w:color="28AF6B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8AF6B" w:themeColor="accent3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28AF6B" w:themeColor="accent3"/>
          <w:bottom w:val="single" w:sz="8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8AF6B" w:themeColor="accent3"/>
          <w:bottom w:val="single" w:sz="8" w:space="0" w:color="28AF6B" w:themeColor="accent3"/>
        </w:tcBorders>
      </w:tcPr>
    </w:tblStylePr>
    <w:tblStylePr w:type="band1Vert">
      <w:tblPr/>
      <w:tcPr>
        <w:shd w:val="clear" w:color="auto" w:fill="C3F1DA" w:themeFill="accent3" w:themeFillTint="3F"/>
      </w:tcPr>
    </w:tblStylePr>
    <w:tblStylePr w:type="band1Horz">
      <w:tblPr/>
      <w:tcPr>
        <w:shd w:val="clear" w:color="auto" w:fill="C3F1DA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E776" w:themeColor="accent2"/>
        <w:bottom w:val="single" w:sz="8" w:space="0" w:color="00E776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E776" w:themeColor="accent2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00E776" w:themeColor="accent2"/>
          <w:bottom w:val="single" w:sz="8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E776" w:themeColor="accent2"/>
          <w:bottom w:val="single" w:sz="8" w:space="0" w:color="00E776" w:themeColor="accent2"/>
        </w:tcBorders>
      </w:tcPr>
    </w:tblStylePr>
    <w:tblStylePr w:type="band1Vert">
      <w:tblPr/>
      <w:tcPr>
        <w:shd w:val="clear" w:color="auto" w:fill="BAFFDD" w:themeFill="accent2" w:themeFillTint="3F"/>
      </w:tcPr>
    </w:tblStylePr>
    <w:tblStylePr w:type="band1Horz">
      <w:tblPr/>
      <w:tcPr>
        <w:shd w:val="clear" w:color="auto" w:fill="BAFFDD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E77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3EEB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24143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2414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24143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8AF6B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8AF6B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8AF6B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E776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6" w:themeTint="BF"/>
        <w:left w:val="single" w:sz="8" w:space="0" w:color="2EFF98" w:themeColor="accent6" w:themeTint="BF"/>
        <w:bottom w:val="single" w:sz="8" w:space="0" w:color="2EFF98" w:themeColor="accent6" w:themeTint="BF"/>
        <w:right w:val="single" w:sz="8" w:space="0" w:color="2EFF98" w:themeColor="accent6" w:themeTint="BF"/>
        <w:insideH w:val="single" w:sz="8" w:space="0" w:color="2EFF98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EFF98" w:themeColor="accent6" w:themeTint="BF"/>
          <w:left w:val="single" w:sz="8" w:space="0" w:color="2EFF98" w:themeColor="accent6" w:themeTint="BF"/>
          <w:bottom w:val="single" w:sz="8" w:space="0" w:color="2EFF98" w:themeColor="accent6" w:themeTint="BF"/>
          <w:right w:val="single" w:sz="8" w:space="0" w:color="2EFF98" w:themeColor="accent6" w:themeTint="BF"/>
          <w:insideH w:val="nil"/>
          <w:insideV w:val="nil"/>
        </w:tcBorders>
        <w:shd w:val="clear" w:color="auto" w:fill="00E77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FF98" w:themeColor="accent6" w:themeTint="BF"/>
          <w:left w:val="single" w:sz="8" w:space="0" w:color="2EFF98" w:themeColor="accent6" w:themeTint="BF"/>
          <w:bottom w:val="single" w:sz="8" w:space="0" w:color="2EFF98" w:themeColor="accent6" w:themeTint="BF"/>
          <w:right w:val="single" w:sz="8" w:space="0" w:color="2EFF98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FD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FFD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5" w:themeTint="BF"/>
        <w:left w:val="single" w:sz="8" w:space="0" w:color="AEF2C6" w:themeColor="accent5" w:themeTint="BF"/>
        <w:bottom w:val="single" w:sz="8" w:space="0" w:color="AEF2C6" w:themeColor="accent5" w:themeTint="BF"/>
        <w:right w:val="single" w:sz="8" w:space="0" w:color="AEF2C6" w:themeColor="accent5" w:themeTint="BF"/>
        <w:insideH w:val="single" w:sz="8" w:space="0" w:color="AEF2C6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EF2C6" w:themeColor="accent5" w:themeTint="BF"/>
          <w:left w:val="single" w:sz="8" w:space="0" w:color="AEF2C6" w:themeColor="accent5" w:themeTint="BF"/>
          <w:bottom w:val="single" w:sz="8" w:space="0" w:color="AEF2C6" w:themeColor="accent5" w:themeTint="BF"/>
          <w:right w:val="single" w:sz="8" w:space="0" w:color="AEF2C6" w:themeColor="accent5" w:themeTint="BF"/>
          <w:insideH w:val="nil"/>
          <w:insideV w:val="nil"/>
        </w:tcBorders>
        <w:shd w:val="clear" w:color="auto" w:fill="93EEB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EF2C6" w:themeColor="accent5" w:themeTint="BF"/>
          <w:left w:val="single" w:sz="8" w:space="0" w:color="AEF2C6" w:themeColor="accent5" w:themeTint="BF"/>
          <w:bottom w:val="single" w:sz="8" w:space="0" w:color="AEF2C6" w:themeColor="accent5" w:themeTint="BF"/>
          <w:right w:val="single" w:sz="8" w:space="0" w:color="AEF2C6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FAE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FAE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9297" w:themeColor="accent4" w:themeTint="BF"/>
        <w:left w:val="single" w:sz="8" w:space="0" w:color="289297" w:themeColor="accent4" w:themeTint="BF"/>
        <w:bottom w:val="single" w:sz="8" w:space="0" w:color="289297" w:themeColor="accent4" w:themeTint="BF"/>
        <w:right w:val="single" w:sz="8" w:space="0" w:color="289297" w:themeColor="accent4" w:themeTint="BF"/>
        <w:insideH w:val="single" w:sz="8" w:space="0" w:color="28929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89297" w:themeColor="accent4" w:themeTint="BF"/>
          <w:left w:val="single" w:sz="8" w:space="0" w:color="289297" w:themeColor="accent4" w:themeTint="BF"/>
          <w:bottom w:val="single" w:sz="8" w:space="0" w:color="289297" w:themeColor="accent4" w:themeTint="BF"/>
          <w:right w:val="single" w:sz="8" w:space="0" w:color="289297" w:themeColor="accent4" w:themeTint="BF"/>
          <w:insideH w:val="nil"/>
          <w:insideV w:val="nil"/>
        </w:tcBorders>
        <w:shd w:val="clear" w:color="auto" w:fill="12414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89297" w:themeColor="accent4" w:themeTint="BF"/>
          <w:left w:val="single" w:sz="8" w:space="0" w:color="289297" w:themeColor="accent4" w:themeTint="BF"/>
          <w:bottom w:val="single" w:sz="8" w:space="0" w:color="289297" w:themeColor="accent4" w:themeTint="BF"/>
          <w:right w:val="single" w:sz="8" w:space="0" w:color="28929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CE6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CE6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4BD58F" w:themeColor="accent3" w:themeTint="BF"/>
        <w:left w:val="single" w:sz="8" w:space="0" w:color="4BD58F" w:themeColor="accent3" w:themeTint="BF"/>
        <w:bottom w:val="single" w:sz="8" w:space="0" w:color="4BD58F" w:themeColor="accent3" w:themeTint="BF"/>
        <w:right w:val="single" w:sz="8" w:space="0" w:color="4BD58F" w:themeColor="accent3" w:themeTint="BF"/>
        <w:insideH w:val="single" w:sz="8" w:space="0" w:color="4BD58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D58F" w:themeColor="accent3" w:themeTint="BF"/>
          <w:left w:val="single" w:sz="8" w:space="0" w:color="4BD58F" w:themeColor="accent3" w:themeTint="BF"/>
          <w:bottom w:val="single" w:sz="8" w:space="0" w:color="4BD58F" w:themeColor="accent3" w:themeTint="BF"/>
          <w:right w:val="single" w:sz="8" w:space="0" w:color="4BD58F" w:themeColor="accent3" w:themeTint="BF"/>
          <w:insideH w:val="nil"/>
          <w:insideV w:val="nil"/>
        </w:tcBorders>
        <w:shd w:val="clear" w:color="auto" w:fill="28AF6B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D58F" w:themeColor="accent3" w:themeTint="BF"/>
          <w:left w:val="single" w:sz="8" w:space="0" w:color="4BD58F" w:themeColor="accent3" w:themeTint="BF"/>
          <w:bottom w:val="single" w:sz="8" w:space="0" w:color="4BD58F" w:themeColor="accent3" w:themeTint="BF"/>
          <w:right w:val="single" w:sz="8" w:space="0" w:color="4BD58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F1D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3F1D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2" w:themeTint="BF"/>
        <w:left w:val="single" w:sz="8" w:space="0" w:color="2EFF98" w:themeColor="accent2" w:themeTint="BF"/>
        <w:bottom w:val="single" w:sz="8" w:space="0" w:color="2EFF98" w:themeColor="accent2" w:themeTint="BF"/>
        <w:right w:val="single" w:sz="8" w:space="0" w:color="2EFF98" w:themeColor="accent2" w:themeTint="BF"/>
        <w:insideH w:val="single" w:sz="8" w:space="0" w:color="2EFF98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EFF98" w:themeColor="accent2" w:themeTint="BF"/>
          <w:left w:val="single" w:sz="8" w:space="0" w:color="2EFF98" w:themeColor="accent2" w:themeTint="BF"/>
          <w:bottom w:val="single" w:sz="8" w:space="0" w:color="2EFF98" w:themeColor="accent2" w:themeTint="BF"/>
          <w:right w:val="single" w:sz="8" w:space="0" w:color="2EFF98" w:themeColor="accent2" w:themeTint="BF"/>
          <w:insideH w:val="nil"/>
          <w:insideV w:val="nil"/>
        </w:tcBorders>
        <w:shd w:val="clear" w:color="auto" w:fill="00E77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FF98" w:themeColor="accent2" w:themeTint="BF"/>
          <w:left w:val="single" w:sz="8" w:space="0" w:color="2EFF98" w:themeColor="accent2" w:themeTint="BF"/>
          <w:bottom w:val="single" w:sz="8" w:space="0" w:color="2EFF98" w:themeColor="accent2" w:themeTint="BF"/>
          <w:right w:val="single" w:sz="8" w:space="0" w:color="2EFF98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FDD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FFDD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FFD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E77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E77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4FFBA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4FFBA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FAE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3EEB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3EEB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9F6D9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9F6D9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CE6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24143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24143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24143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24143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8CDD2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8CDD2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3F1D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8AF6B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8AF6B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8AF6B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8AF6B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7E3B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7E3B4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FFDD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E776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E776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4FFBA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4FFBA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FAEC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3EEB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3EEB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9F6D9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9F6D9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  <w:insideH w:val="single" w:sz="8" w:space="0" w:color="00E776" w:themeColor="accent6"/>
        <w:insideV w:val="single" w:sz="8" w:space="0" w:color="00E776" w:themeColor="accent6"/>
      </w:tblBorders>
    </w:tblPr>
    <w:tcPr>
      <w:shd w:val="clear" w:color="auto" w:fill="BAFFD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3FFF1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FFE3" w:themeFill="accent6" w:themeFillTint="33"/>
      </w:tcPr>
    </w:tblStylePr>
    <w:tblStylePr w:type="band1Vert">
      <w:tblPr/>
      <w:tcPr>
        <w:shd w:val="clear" w:color="auto" w:fill="74FFBA" w:themeFill="accent6" w:themeFillTint="7F"/>
      </w:tcPr>
    </w:tblStylePr>
    <w:tblStylePr w:type="band1Horz">
      <w:tblPr/>
      <w:tcPr>
        <w:tcBorders>
          <w:insideH w:val="single" w:sz="6" w:space="0" w:color="00E776" w:themeColor="accent6"/>
          <w:insideV w:val="single" w:sz="6" w:space="0" w:color="00E776" w:themeColor="accent6"/>
        </w:tcBorders>
        <w:shd w:val="clear" w:color="auto" w:fill="74FFBA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  <w:insideH w:val="single" w:sz="8" w:space="0" w:color="93EEB4" w:themeColor="accent5"/>
        <w:insideV w:val="single" w:sz="8" w:space="0" w:color="93EEB4" w:themeColor="accent5"/>
      </w:tblBorders>
    </w:tblPr>
    <w:tcPr>
      <w:shd w:val="clear" w:color="auto" w:fill="E4FAE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4FDF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BEF" w:themeFill="accent5" w:themeFillTint="33"/>
      </w:tcPr>
    </w:tblStylePr>
    <w:tblStylePr w:type="band1Vert">
      <w:tblPr/>
      <w:tcPr>
        <w:shd w:val="clear" w:color="auto" w:fill="C9F6D9" w:themeFill="accent5" w:themeFillTint="7F"/>
      </w:tcPr>
    </w:tblStylePr>
    <w:tblStylePr w:type="band1Horz">
      <w:tblPr/>
      <w:tcPr>
        <w:tcBorders>
          <w:insideH w:val="single" w:sz="6" w:space="0" w:color="93EEB4" w:themeColor="accent5"/>
          <w:insideV w:val="single" w:sz="6" w:space="0" w:color="93EEB4" w:themeColor="accent5"/>
        </w:tcBorders>
        <w:shd w:val="clear" w:color="auto" w:fill="C9F6D9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  <w:insideH w:val="single" w:sz="8" w:space="0" w:color="124143" w:themeColor="accent4"/>
        <w:insideV w:val="single" w:sz="8" w:space="0" w:color="124143" w:themeColor="accent4"/>
      </w:tblBorders>
    </w:tblPr>
    <w:tcPr>
      <w:shd w:val="clear" w:color="auto" w:fill="ACE6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DEF5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EAED" w:themeFill="accent4" w:themeFillTint="33"/>
      </w:tcPr>
    </w:tblStylePr>
    <w:tblStylePr w:type="band1Vert">
      <w:tblPr/>
      <w:tcPr>
        <w:shd w:val="clear" w:color="auto" w:fill="58CDD2" w:themeFill="accent4" w:themeFillTint="7F"/>
      </w:tcPr>
    </w:tblStylePr>
    <w:tblStylePr w:type="band1Horz">
      <w:tblPr/>
      <w:tcPr>
        <w:tcBorders>
          <w:insideH w:val="single" w:sz="6" w:space="0" w:color="124143" w:themeColor="accent4"/>
          <w:insideV w:val="single" w:sz="6" w:space="0" w:color="124143" w:themeColor="accent4"/>
        </w:tcBorders>
        <w:shd w:val="clear" w:color="auto" w:fill="58CDD2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  <w:insideH w:val="single" w:sz="8" w:space="0" w:color="28AF6B" w:themeColor="accent3"/>
        <w:insideV w:val="single" w:sz="8" w:space="0" w:color="28AF6B" w:themeColor="accent3"/>
      </w:tblBorders>
    </w:tblPr>
    <w:tcPr>
      <w:shd w:val="clear" w:color="auto" w:fill="C3F1D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7F9F0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F4E1" w:themeFill="accent3" w:themeFillTint="33"/>
      </w:tcPr>
    </w:tblStylePr>
    <w:tblStylePr w:type="band1Vert">
      <w:tblPr/>
      <w:tcPr>
        <w:shd w:val="clear" w:color="auto" w:fill="87E3B4" w:themeFill="accent3" w:themeFillTint="7F"/>
      </w:tcPr>
    </w:tblStylePr>
    <w:tblStylePr w:type="band1Horz">
      <w:tblPr/>
      <w:tcPr>
        <w:tcBorders>
          <w:insideH w:val="single" w:sz="6" w:space="0" w:color="28AF6B" w:themeColor="accent3"/>
          <w:insideV w:val="single" w:sz="6" w:space="0" w:color="28AF6B" w:themeColor="accent3"/>
        </w:tcBorders>
        <w:shd w:val="clear" w:color="auto" w:fill="87E3B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  <w:insideH w:val="single" w:sz="8" w:space="0" w:color="00E776" w:themeColor="accent2"/>
        <w:insideV w:val="single" w:sz="8" w:space="0" w:color="00E776" w:themeColor="accent2"/>
      </w:tblBorders>
    </w:tblPr>
    <w:tcPr>
      <w:shd w:val="clear" w:color="auto" w:fill="BAFFDD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3FFF1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FFE3" w:themeFill="accent2" w:themeFillTint="33"/>
      </w:tcPr>
    </w:tblStylePr>
    <w:tblStylePr w:type="band1Vert">
      <w:tblPr/>
      <w:tcPr>
        <w:shd w:val="clear" w:color="auto" w:fill="74FFBA" w:themeFill="accent2" w:themeFillTint="7F"/>
      </w:tcPr>
    </w:tblStylePr>
    <w:tblStylePr w:type="band1Horz">
      <w:tblPr/>
      <w:tcPr>
        <w:tcBorders>
          <w:insideH w:val="single" w:sz="6" w:space="0" w:color="00E776" w:themeColor="accent2"/>
          <w:insideV w:val="single" w:sz="6" w:space="0" w:color="00E776" w:themeColor="accent2"/>
        </w:tcBorders>
        <w:shd w:val="clear" w:color="auto" w:fill="74FFBA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  <w:insideH w:val="single" w:sz="8" w:space="0" w:color="93EEB4" w:themeColor="accent1"/>
        <w:insideV w:val="single" w:sz="8" w:space="0" w:color="93EEB4" w:themeColor="accent1"/>
      </w:tblBorders>
    </w:tblPr>
    <w:tcPr>
      <w:shd w:val="clear" w:color="auto" w:fill="E4FAEC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4FDF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BEF" w:themeFill="accent1" w:themeFillTint="33"/>
      </w:tcPr>
    </w:tblStylePr>
    <w:tblStylePr w:type="band1Vert">
      <w:tblPr/>
      <w:tcPr>
        <w:shd w:val="clear" w:color="auto" w:fill="C9F6D9" w:themeFill="accent1" w:themeFillTint="7F"/>
      </w:tcPr>
    </w:tblStylePr>
    <w:tblStylePr w:type="band1Horz">
      <w:tblPr/>
      <w:tcPr>
        <w:tcBorders>
          <w:insideH w:val="single" w:sz="6" w:space="0" w:color="93EEB4" w:themeColor="accent1"/>
          <w:insideV w:val="single" w:sz="6" w:space="0" w:color="93EEB4" w:themeColor="accent1"/>
        </w:tcBorders>
        <w:shd w:val="clear" w:color="auto" w:fill="C9F6D9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6" w:themeTint="BF"/>
        <w:left w:val="single" w:sz="8" w:space="0" w:color="2EFF98" w:themeColor="accent6" w:themeTint="BF"/>
        <w:bottom w:val="single" w:sz="8" w:space="0" w:color="2EFF98" w:themeColor="accent6" w:themeTint="BF"/>
        <w:right w:val="single" w:sz="8" w:space="0" w:color="2EFF98" w:themeColor="accent6" w:themeTint="BF"/>
        <w:insideH w:val="single" w:sz="8" w:space="0" w:color="2EFF98" w:themeColor="accent6" w:themeTint="BF"/>
        <w:insideV w:val="single" w:sz="8" w:space="0" w:color="2EFF98" w:themeColor="accent6" w:themeTint="BF"/>
      </w:tblBorders>
    </w:tblPr>
    <w:tcPr>
      <w:shd w:val="clear" w:color="auto" w:fill="BAFFD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FF98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4FFBA" w:themeFill="accent6" w:themeFillTint="7F"/>
      </w:tcPr>
    </w:tblStylePr>
    <w:tblStylePr w:type="band1Horz">
      <w:tblPr/>
      <w:tcPr>
        <w:shd w:val="clear" w:color="auto" w:fill="74FFBA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5" w:themeTint="BF"/>
        <w:left w:val="single" w:sz="8" w:space="0" w:color="AEF2C6" w:themeColor="accent5" w:themeTint="BF"/>
        <w:bottom w:val="single" w:sz="8" w:space="0" w:color="AEF2C6" w:themeColor="accent5" w:themeTint="BF"/>
        <w:right w:val="single" w:sz="8" w:space="0" w:color="AEF2C6" w:themeColor="accent5" w:themeTint="BF"/>
        <w:insideH w:val="single" w:sz="8" w:space="0" w:color="AEF2C6" w:themeColor="accent5" w:themeTint="BF"/>
        <w:insideV w:val="single" w:sz="8" w:space="0" w:color="AEF2C6" w:themeColor="accent5" w:themeTint="BF"/>
      </w:tblBorders>
    </w:tblPr>
    <w:tcPr>
      <w:shd w:val="clear" w:color="auto" w:fill="E4FAE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EF2C6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F6D9" w:themeFill="accent5" w:themeFillTint="7F"/>
      </w:tcPr>
    </w:tblStylePr>
    <w:tblStylePr w:type="band1Horz">
      <w:tblPr/>
      <w:tcPr>
        <w:shd w:val="clear" w:color="auto" w:fill="C9F6D9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9297" w:themeColor="accent4" w:themeTint="BF"/>
        <w:left w:val="single" w:sz="8" w:space="0" w:color="289297" w:themeColor="accent4" w:themeTint="BF"/>
        <w:bottom w:val="single" w:sz="8" w:space="0" w:color="289297" w:themeColor="accent4" w:themeTint="BF"/>
        <w:right w:val="single" w:sz="8" w:space="0" w:color="289297" w:themeColor="accent4" w:themeTint="BF"/>
        <w:insideH w:val="single" w:sz="8" w:space="0" w:color="289297" w:themeColor="accent4" w:themeTint="BF"/>
        <w:insideV w:val="single" w:sz="8" w:space="0" w:color="289297" w:themeColor="accent4" w:themeTint="BF"/>
      </w:tblBorders>
    </w:tblPr>
    <w:tcPr>
      <w:shd w:val="clear" w:color="auto" w:fill="ACE6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8929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8CDD2" w:themeFill="accent4" w:themeFillTint="7F"/>
      </w:tcPr>
    </w:tblStylePr>
    <w:tblStylePr w:type="band1Horz">
      <w:tblPr/>
      <w:tcPr>
        <w:shd w:val="clear" w:color="auto" w:fill="58CDD2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4BD58F" w:themeColor="accent3" w:themeTint="BF"/>
        <w:left w:val="single" w:sz="8" w:space="0" w:color="4BD58F" w:themeColor="accent3" w:themeTint="BF"/>
        <w:bottom w:val="single" w:sz="8" w:space="0" w:color="4BD58F" w:themeColor="accent3" w:themeTint="BF"/>
        <w:right w:val="single" w:sz="8" w:space="0" w:color="4BD58F" w:themeColor="accent3" w:themeTint="BF"/>
        <w:insideH w:val="single" w:sz="8" w:space="0" w:color="4BD58F" w:themeColor="accent3" w:themeTint="BF"/>
        <w:insideV w:val="single" w:sz="8" w:space="0" w:color="4BD58F" w:themeColor="accent3" w:themeTint="BF"/>
      </w:tblBorders>
    </w:tblPr>
    <w:tcPr>
      <w:shd w:val="clear" w:color="auto" w:fill="C3F1D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D58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7E3B4" w:themeFill="accent3" w:themeFillTint="7F"/>
      </w:tcPr>
    </w:tblStylePr>
    <w:tblStylePr w:type="band1Horz">
      <w:tblPr/>
      <w:tcPr>
        <w:shd w:val="clear" w:color="auto" w:fill="87E3B4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2" w:themeTint="BF"/>
        <w:left w:val="single" w:sz="8" w:space="0" w:color="2EFF98" w:themeColor="accent2" w:themeTint="BF"/>
        <w:bottom w:val="single" w:sz="8" w:space="0" w:color="2EFF98" w:themeColor="accent2" w:themeTint="BF"/>
        <w:right w:val="single" w:sz="8" w:space="0" w:color="2EFF98" w:themeColor="accent2" w:themeTint="BF"/>
        <w:insideH w:val="single" w:sz="8" w:space="0" w:color="2EFF98" w:themeColor="accent2" w:themeTint="BF"/>
        <w:insideV w:val="single" w:sz="8" w:space="0" w:color="2EFF98" w:themeColor="accent2" w:themeTint="BF"/>
      </w:tblBorders>
    </w:tblPr>
    <w:tcPr>
      <w:shd w:val="clear" w:color="auto" w:fill="BAFFDD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FF98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4FFBA" w:themeFill="accent2" w:themeFillTint="7F"/>
      </w:tcPr>
    </w:tblStylePr>
    <w:tblStylePr w:type="band1Horz">
      <w:tblPr/>
      <w:tcPr>
        <w:shd w:val="clear" w:color="auto" w:fill="74FFBA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1" w:themeTint="BF"/>
        <w:left w:val="single" w:sz="8" w:space="0" w:color="AEF2C6" w:themeColor="accent1" w:themeTint="BF"/>
        <w:bottom w:val="single" w:sz="8" w:space="0" w:color="AEF2C6" w:themeColor="accent1" w:themeTint="BF"/>
        <w:right w:val="single" w:sz="8" w:space="0" w:color="AEF2C6" w:themeColor="accent1" w:themeTint="BF"/>
        <w:insideH w:val="single" w:sz="8" w:space="0" w:color="AEF2C6" w:themeColor="accent1" w:themeTint="BF"/>
        <w:insideV w:val="single" w:sz="8" w:space="0" w:color="AEF2C6" w:themeColor="accent1" w:themeTint="BF"/>
      </w:tblBorders>
    </w:tblPr>
    <w:tcPr>
      <w:shd w:val="clear" w:color="auto" w:fill="E4FAEC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EF2C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F6D9" w:themeFill="accent1" w:themeFillTint="7F"/>
      </w:tcPr>
    </w:tblStylePr>
    <w:tblStylePr w:type="band1Horz">
      <w:tblPr/>
      <w:tcPr>
        <w:shd w:val="clear" w:color="auto" w:fill="C9F6D9" w:themeFill="accent1" w:themeFillTint="7F"/>
      </w:tcPr>
    </w:tblStylePr>
  </w:style>
  <w:style w:type="table" w:styleId="Donkerelijst-accent6">
    <w:name w:val="Dark List Accent 6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E77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733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AD5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AD5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6" w:themeFillShade="BF"/>
      </w:tcPr>
    </w:tblStylePr>
  </w:style>
  <w:style w:type="table" w:styleId="Donkerelijst-accent5">
    <w:name w:val="Dark List Accent 5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3EEB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AA54C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FE079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FE079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5" w:themeFillShade="BF"/>
      </w:tcPr>
    </w:tblStylePr>
  </w:style>
  <w:style w:type="table" w:styleId="Donkerelijst-accent4">
    <w:name w:val="Dark List Accent 4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24143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9202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D303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D303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303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3032" w:themeFill="accent4" w:themeFillShade="BF"/>
      </w:tcPr>
    </w:tblStylePr>
  </w:style>
  <w:style w:type="table" w:styleId="Donkerelijst-accent3">
    <w:name w:val="Dark List Accent 3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8AF6B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45735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E834F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E834F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834F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834F" w:themeFill="accent3" w:themeFillShade="BF"/>
      </w:tcPr>
    </w:tblStylePr>
  </w:style>
  <w:style w:type="table" w:styleId="Donkerelijst-accent2">
    <w:name w:val="Dark List Accent 2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E776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733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AD5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AD5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2" w:themeFillShade="BF"/>
      </w:tcPr>
    </w:tblStylePr>
  </w:style>
  <w:style w:type="table" w:styleId="Donkerelijst-accent1">
    <w:name w:val="Dark List Accent 1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3EEB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AA54C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FE079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FE079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1" w:themeFillShade="BF"/>
      </w:tcPr>
    </w:tblStylePr>
  </w:style>
  <w:style w:type="paragraph" w:styleId="Bibliografie">
    <w:name w:val="Bibliography"/>
    <w:basedOn w:val="ZsysbasisOLCO"/>
    <w:next w:val="BasistekstOLCO"/>
    <w:uiPriority w:val="98"/>
    <w:semiHidden/>
    <w:rsid w:val="00E07762"/>
  </w:style>
  <w:style w:type="paragraph" w:styleId="Citaat">
    <w:name w:val="Quote"/>
    <w:basedOn w:val="ZsysbasisOLCO"/>
    <w:next w:val="BasistekstOLC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OLCO"/>
    <w:next w:val="BasistekstOLC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OLC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OLCO"/>
    <w:next w:val="BasistekstOLC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OLCO"/>
    <w:next w:val="BasistekstOLC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OLCO"/>
    <w:next w:val="BasistekstOLCO"/>
    <w:uiPriority w:val="98"/>
    <w:semiHidden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OLCO">
    <w:name w:val="Kopnummering OLCO"/>
    <w:uiPriority w:val="99"/>
    <w:semiHidden/>
    <w:rsid w:val="006D1A9D"/>
    <w:pPr>
      <w:numPr>
        <w:numId w:val="9"/>
      </w:numPr>
    </w:pPr>
  </w:style>
  <w:style w:type="paragraph" w:customStyle="1" w:styleId="ZsyseenpuntOLCO">
    <w:name w:val="Zsyseenpunt OLCO"/>
    <w:basedOn w:val="ZsysbasisOLC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OLCO">
    <w:name w:val="Zsysbasisdocumentgegevens OLCO"/>
    <w:basedOn w:val="ZsysbasisOLCO"/>
    <w:next w:val="BasistekstOLCO"/>
    <w:uiPriority w:val="4"/>
    <w:semiHidden/>
    <w:rsid w:val="0020548B"/>
    <w:rPr>
      <w:noProof/>
    </w:rPr>
  </w:style>
  <w:style w:type="paragraph" w:customStyle="1" w:styleId="DocumentgegevenskopjeOLCO">
    <w:name w:val="Documentgegevens kopje OLCO"/>
    <w:basedOn w:val="ZsysbasisdocumentgegevensOLCO"/>
    <w:uiPriority w:val="4"/>
    <w:rsid w:val="00756C31"/>
  </w:style>
  <w:style w:type="paragraph" w:customStyle="1" w:styleId="DocumentgegevensOLCO">
    <w:name w:val="Documentgegevens OLCO"/>
    <w:basedOn w:val="ZsysbasisdocumentgegevensOLCO"/>
    <w:uiPriority w:val="4"/>
    <w:rsid w:val="00756C31"/>
  </w:style>
  <w:style w:type="paragraph" w:customStyle="1" w:styleId="PaginanummerOLCO">
    <w:name w:val="Paginanummer OLCO"/>
    <w:basedOn w:val="ZsysbasisdocumentgegevensOLCO"/>
    <w:uiPriority w:val="4"/>
    <w:rsid w:val="006653B0"/>
    <w:pPr>
      <w:spacing w:line="280" w:lineRule="exact"/>
    </w:pPr>
    <w:rPr>
      <w:sz w:val="14"/>
    </w:rPr>
  </w:style>
  <w:style w:type="paragraph" w:customStyle="1" w:styleId="AfzendergegevensOLCO">
    <w:name w:val="Afzendergegevens OLCO"/>
    <w:basedOn w:val="ZsysbasisdocumentgegevensOLCO"/>
    <w:uiPriority w:val="4"/>
    <w:rsid w:val="00135E7B"/>
  </w:style>
  <w:style w:type="paragraph" w:customStyle="1" w:styleId="AfzendergegevenskopjeOLCO">
    <w:name w:val="Afzendergegevens kopje OLCO"/>
    <w:basedOn w:val="ZsysbasisdocumentgegevensOLCO"/>
    <w:uiPriority w:val="4"/>
    <w:rsid w:val="00135E7B"/>
  </w:style>
  <w:style w:type="numbering" w:customStyle="1" w:styleId="OpsommingtekenOLCO">
    <w:name w:val="Opsomming teken OLCO"/>
    <w:uiPriority w:val="4"/>
    <w:semiHidden/>
    <w:rsid w:val="00AD44F1"/>
    <w:pPr>
      <w:numPr>
        <w:numId w:val="10"/>
      </w:numPr>
    </w:pPr>
  </w:style>
  <w:style w:type="paragraph" w:customStyle="1" w:styleId="AlineavoorafbeeldingOLCO">
    <w:name w:val="Alinea voor afbeelding OLCO"/>
    <w:basedOn w:val="ZsysbasisOLCO"/>
    <w:next w:val="BasistekstOLCO"/>
    <w:uiPriority w:val="4"/>
    <w:qFormat/>
    <w:rsid w:val="00BB239A"/>
  </w:style>
  <w:style w:type="paragraph" w:customStyle="1" w:styleId="TitelgroenOLCO">
    <w:name w:val="Titel groen OLCO"/>
    <w:basedOn w:val="ZsysbasisOLCO"/>
    <w:next w:val="SubtitelvetwitOLCO"/>
    <w:uiPriority w:val="4"/>
    <w:qFormat/>
    <w:rsid w:val="00335F6B"/>
    <w:pPr>
      <w:keepLines/>
      <w:spacing w:line="960" w:lineRule="exact"/>
    </w:pPr>
    <w:rPr>
      <w:b/>
      <w:color w:val="00E776" w:themeColor="accent2"/>
      <w:spacing w:val="20"/>
      <w:sz w:val="90"/>
    </w:rPr>
  </w:style>
  <w:style w:type="paragraph" w:customStyle="1" w:styleId="SubtitelvetwitOLCO">
    <w:name w:val="Subtitel vet wit OLCO"/>
    <w:basedOn w:val="ZsysbasisOLCO"/>
    <w:next w:val="SubtitelwitOLCO"/>
    <w:uiPriority w:val="4"/>
    <w:qFormat/>
    <w:rsid w:val="007007D2"/>
    <w:pPr>
      <w:keepLines/>
      <w:spacing w:before="260" w:line="440" w:lineRule="exact"/>
    </w:pPr>
    <w:rPr>
      <w:b/>
      <w:color w:val="FFFFFF"/>
      <w:sz w:val="34"/>
    </w:rPr>
  </w:style>
  <w:style w:type="numbering" w:customStyle="1" w:styleId="BijlagenummeringOLCO">
    <w:name w:val="Bijlagenummering OLCO"/>
    <w:uiPriority w:val="4"/>
    <w:semiHidden/>
    <w:rsid w:val="00345315"/>
    <w:pPr>
      <w:numPr>
        <w:numId w:val="11"/>
      </w:numPr>
    </w:pPr>
  </w:style>
  <w:style w:type="paragraph" w:customStyle="1" w:styleId="Bijlagekop1OLCO">
    <w:name w:val="Bijlage kop 1 OLCO"/>
    <w:basedOn w:val="ZsysbasisOLCO"/>
    <w:next w:val="BasistekstOLCO"/>
    <w:uiPriority w:val="4"/>
    <w:qFormat/>
    <w:rsid w:val="00D25A51"/>
    <w:pPr>
      <w:keepNext/>
      <w:keepLines/>
      <w:pageBreakBefore/>
      <w:numPr>
        <w:numId w:val="29"/>
      </w:numPr>
      <w:tabs>
        <w:tab w:val="left" w:pos="709"/>
      </w:tabs>
      <w:spacing w:after="560" w:line="420" w:lineRule="atLeast"/>
      <w:outlineLvl w:val="0"/>
    </w:pPr>
    <w:rPr>
      <w:b/>
      <w:bCs/>
      <w:color w:val="124143" w:themeColor="text2"/>
      <w:sz w:val="36"/>
      <w:szCs w:val="32"/>
    </w:rPr>
  </w:style>
  <w:style w:type="paragraph" w:customStyle="1" w:styleId="Bijlagekop2OLCO">
    <w:name w:val="Bijlage kop 2 OLCO"/>
    <w:basedOn w:val="ZsysbasisOLCO"/>
    <w:next w:val="BasistekstOLCO"/>
    <w:uiPriority w:val="4"/>
    <w:qFormat/>
    <w:rsid w:val="00345315"/>
    <w:pPr>
      <w:keepNext/>
      <w:keepLines/>
      <w:numPr>
        <w:ilvl w:val="1"/>
        <w:numId w:val="29"/>
      </w:numPr>
      <w:spacing w:before="280" w:after="280"/>
      <w:outlineLvl w:val="1"/>
    </w:pPr>
    <w:rPr>
      <w:b/>
      <w:bCs/>
      <w:iCs/>
      <w:color w:val="28AF6B" w:themeColor="accent3"/>
      <w:sz w:val="24"/>
      <w:szCs w:val="28"/>
    </w:rPr>
  </w:style>
  <w:style w:type="paragraph" w:styleId="Onderwerpvanopmerking">
    <w:name w:val="annotation subject"/>
    <w:basedOn w:val="ZsysbasisOLCO"/>
    <w:next w:val="BasistekstOLC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OLC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OLCO"/>
    <w:next w:val="BasistekstOLC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OLCO"/>
    <w:next w:val="BasistekstOLC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OLCO"/>
    <w:basedOn w:val="ZsysbasisOLCO"/>
    <w:next w:val="BasistekstOLCO"/>
    <w:uiPriority w:val="4"/>
    <w:rsid w:val="00DD2A9E"/>
  </w:style>
  <w:style w:type="table" w:customStyle="1" w:styleId="TabelzonderopmaakOLCO">
    <w:name w:val="Tabel zonder opmaak OLC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OLCO">
    <w:name w:val="Zsysbasistoc OLCO"/>
    <w:basedOn w:val="ZsysbasisOLCO"/>
    <w:next w:val="BasistekstOLCO"/>
    <w:uiPriority w:val="4"/>
    <w:semiHidden/>
    <w:rsid w:val="00335F6B"/>
    <w:pPr>
      <w:tabs>
        <w:tab w:val="right" w:pos="8363"/>
      </w:tabs>
      <w:ind w:left="709" w:right="1418" w:hanging="709"/>
    </w:pPr>
  </w:style>
  <w:style w:type="numbering" w:customStyle="1" w:styleId="AgendapuntlijstOLCO">
    <w:name w:val="Agendapunt (lijst) OLCO"/>
    <w:uiPriority w:val="4"/>
    <w:semiHidden/>
    <w:rsid w:val="001C6232"/>
    <w:pPr>
      <w:numPr>
        <w:numId w:val="24"/>
      </w:numPr>
    </w:pPr>
  </w:style>
  <w:style w:type="paragraph" w:customStyle="1" w:styleId="AgendapuntOLCO">
    <w:name w:val="Agendapunt OLCO"/>
    <w:basedOn w:val="ZsysbasisOLCO"/>
    <w:uiPriority w:val="4"/>
    <w:rsid w:val="001C6232"/>
    <w:pPr>
      <w:numPr>
        <w:numId w:val="25"/>
      </w:numPr>
    </w:pPr>
  </w:style>
  <w:style w:type="paragraph" w:customStyle="1" w:styleId="ZsysbasistabeltekstOLCO">
    <w:name w:val="Zsysbasistabeltekst OLCO"/>
    <w:basedOn w:val="ZsysbasisOLCO"/>
    <w:next w:val="TabeltekstOLCO"/>
    <w:uiPriority w:val="4"/>
    <w:semiHidden/>
    <w:rsid w:val="00E921FB"/>
  </w:style>
  <w:style w:type="paragraph" w:customStyle="1" w:styleId="TabeltekstOLCO">
    <w:name w:val="Tabeltekst OLCO"/>
    <w:basedOn w:val="ZsysbasistabeltekstOLCO"/>
    <w:uiPriority w:val="4"/>
    <w:rsid w:val="00312D26"/>
  </w:style>
  <w:style w:type="paragraph" w:customStyle="1" w:styleId="TabelkopjeOLCO">
    <w:name w:val="Tabelkopje OLCO"/>
    <w:basedOn w:val="ZsysbasistabeltekstOLCO"/>
    <w:next w:val="TabeltekstOLCO"/>
    <w:uiPriority w:val="4"/>
    <w:rsid w:val="00312D26"/>
    <w:rPr>
      <w:b/>
      <w:color w:val="FFFFFF"/>
    </w:rPr>
  </w:style>
  <w:style w:type="paragraph" w:customStyle="1" w:styleId="DocumentnaamOLCO">
    <w:name w:val="Documentnaam OLCO"/>
    <w:basedOn w:val="ZsysbasisOLCO"/>
    <w:next w:val="BasistekstOLCO"/>
    <w:uiPriority w:val="4"/>
    <w:rsid w:val="00B30352"/>
  </w:style>
  <w:style w:type="character" w:customStyle="1" w:styleId="VoetteksttekenopmaakOLCO">
    <w:name w:val="Voettekst tekenopmaak OLCO"/>
    <w:basedOn w:val="Standaardalinea-lettertype"/>
    <w:uiPriority w:val="4"/>
    <w:rsid w:val="00020820"/>
    <w:rPr>
      <w:b/>
    </w:rPr>
  </w:style>
  <w:style w:type="paragraph" w:customStyle="1" w:styleId="Opsommingnummerlijst1eniveauOLCO">
    <w:name w:val="Opsomming nummer lijst 1e niveau OLCO"/>
    <w:basedOn w:val="ZsysbasisOLCO"/>
    <w:uiPriority w:val="4"/>
    <w:rsid w:val="000B01BC"/>
    <w:pPr>
      <w:numPr>
        <w:numId w:val="33"/>
      </w:numPr>
    </w:pPr>
  </w:style>
  <w:style w:type="paragraph" w:customStyle="1" w:styleId="Opsommingnummerlijst2eniveauOLCO">
    <w:name w:val="Opsomming nummer lijst 2e niveau OLCO"/>
    <w:basedOn w:val="ZsysbasisOLCO"/>
    <w:uiPriority w:val="4"/>
    <w:rsid w:val="000B01BC"/>
    <w:pPr>
      <w:numPr>
        <w:ilvl w:val="1"/>
        <w:numId w:val="33"/>
      </w:numPr>
    </w:pPr>
  </w:style>
  <w:style w:type="paragraph" w:customStyle="1" w:styleId="Opsommingnummerlijst3eniveauOLCO">
    <w:name w:val="Opsomming nummer lijst 3e niveau OLCO"/>
    <w:basedOn w:val="ZsysbasisOLCO"/>
    <w:uiPriority w:val="4"/>
    <w:rsid w:val="000B01BC"/>
    <w:pPr>
      <w:numPr>
        <w:ilvl w:val="2"/>
        <w:numId w:val="33"/>
      </w:numPr>
    </w:pPr>
  </w:style>
  <w:style w:type="numbering" w:customStyle="1" w:styleId="OpsommingnummerlijstOLCO">
    <w:name w:val="Opsomming nummer lijst OLCO"/>
    <w:basedOn w:val="Geenlijst"/>
    <w:uiPriority w:val="4"/>
    <w:semiHidden/>
    <w:rsid w:val="000B01BC"/>
    <w:pPr>
      <w:numPr>
        <w:numId w:val="32"/>
      </w:numPr>
    </w:pPr>
  </w:style>
  <w:style w:type="character" w:customStyle="1" w:styleId="Kop1Char">
    <w:name w:val="Kop 1 Char"/>
    <w:aliases w:val="Kop 1 OLCO Char"/>
    <w:basedOn w:val="Standaardalinea-lettertype"/>
    <w:link w:val="Kop1"/>
    <w:rsid w:val="00D25A51"/>
    <w:rPr>
      <w:rFonts w:ascii="Arial" w:hAnsi="Arial" w:cs="Arial"/>
      <w:b/>
      <w:bCs/>
      <w:color w:val="124143" w:themeColor="text2"/>
      <w:sz w:val="36"/>
      <w:szCs w:val="32"/>
    </w:rPr>
  </w:style>
  <w:style w:type="paragraph" w:customStyle="1" w:styleId="KopInhoudsopgaveOLCO">
    <w:name w:val="Kop Inhoudsopgave OLCO"/>
    <w:basedOn w:val="ZsysbasisOLCO"/>
    <w:next w:val="BasistekstOLCO"/>
    <w:uiPriority w:val="4"/>
    <w:rsid w:val="001C4F74"/>
    <w:pPr>
      <w:keepNext/>
      <w:keepLines/>
      <w:pageBreakBefore/>
      <w:spacing w:after="800" w:line="420" w:lineRule="atLeast"/>
      <w:outlineLvl w:val="0"/>
    </w:pPr>
    <w:rPr>
      <w:b/>
      <w:bCs/>
      <w:color w:val="124143" w:themeColor="text2"/>
      <w:sz w:val="36"/>
      <w:szCs w:val="32"/>
    </w:rPr>
  </w:style>
  <w:style w:type="paragraph" w:customStyle="1" w:styleId="SubtitelwitOLCO">
    <w:name w:val="Subtitel wit OLCO"/>
    <w:basedOn w:val="ZsysbasisOLCO"/>
    <w:uiPriority w:val="4"/>
    <w:rsid w:val="0059437A"/>
    <w:pPr>
      <w:spacing w:line="440" w:lineRule="exact"/>
    </w:pPr>
    <w:rPr>
      <w:color w:val="FFFFFF"/>
      <w:sz w:val="34"/>
    </w:rPr>
  </w:style>
  <w:style w:type="paragraph" w:customStyle="1" w:styleId="TitelOLCO">
    <w:name w:val="Titel OLCO"/>
    <w:basedOn w:val="ZsysbasisOLCO"/>
    <w:next w:val="SubtitelvetwitOLCO"/>
    <w:uiPriority w:val="4"/>
    <w:rsid w:val="001C4F74"/>
    <w:pPr>
      <w:keepLines/>
      <w:spacing w:line="960" w:lineRule="exact"/>
    </w:pPr>
    <w:rPr>
      <w:b/>
      <w:color w:val="124143" w:themeColor="text2"/>
      <w:spacing w:val="20"/>
      <w:sz w:val="90"/>
    </w:rPr>
  </w:style>
  <w:style w:type="paragraph" w:customStyle="1" w:styleId="SubtitelvetOLCO">
    <w:name w:val="Subtitel vet OLCO"/>
    <w:basedOn w:val="ZsysbasisOLCO"/>
    <w:next w:val="SubtitelwitOLCO"/>
    <w:uiPriority w:val="4"/>
    <w:rsid w:val="001C4F74"/>
    <w:pPr>
      <w:keepLines/>
      <w:spacing w:before="260" w:line="440" w:lineRule="exact"/>
    </w:pPr>
    <w:rPr>
      <w:b/>
      <w:color w:val="124143" w:themeColor="text2"/>
      <w:sz w:val="34"/>
    </w:rPr>
  </w:style>
  <w:style w:type="paragraph" w:customStyle="1" w:styleId="SubtitelOLCO">
    <w:name w:val="Subtitel OLCO"/>
    <w:basedOn w:val="ZsysbasisOLCO"/>
    <w:next w:val="SubtitelwitOLCO"/>
    <w:uiPriority w:val="4"/>
    <w:rsid w:val="001C4F74"/>
    <w:pPr>
      <w:spacing w:line="440" w:lineRule="exact"/>
    </w:pPr>
    <w:rPr>
      <w:color w:val="124143" w:themeColor="text2"/>
      <w:sz w:val="34"/>
    </w:rPr>
  </w:style>
  <w:style w:type="table" w:customStyle="1" w:styleId="TabelstijlOLCO">
    <w:name w:val="Tabelstijl OLCO"/>
    <w:basedOn w:val="Standaardtabel"/>
    <w:uiPriority w:val="99"/>
    <w:rsid w:val="00976F6A"/>
    <w:pPr>
      <w:spacing w:line="240" w:lineRule="auto"/>
    </w:pPr>
    <w:tblPr>
      <w:tblBorders>
        <w:insideV w:val="single" w:sz="4" w:space="0" w:color="889FA0"/>
      </w:tblBorders>
      <w:tblCellMar>
        <w:top w:w="28" w:type="dxa"/>
        <w:left w:w="227" w:type="dxa"/>
        <w:bottom w:w="62" w:type="dxa"/>
      </w:tblCellMar>
    </w:tblPr>
    <w:tblStylePr w:type="firstRow">
      <w:tblPr/>
      <w:tcPr>
        <w:shd w:val="clear" w:color="auto" w:fill="124143" w:themeFill="text2"/>
      </w:tcPr>
    </w:tblStylePr>
    <w:tblStylePr w:type="lastRow">
      <w:tblPr/>
      <w:tcPr>
        <w:shd w:val="clear" w:color="auto" w:fill="28AF6B" w:themeFill="accent3"/>
      </w:tcPr>
    </w:tblStylePr>
  </w:style>
  <w:style w:type="table" w:styleId="Donkerelijst">
    <w:name w:val="Dark List"/>
    <w:basedOn w:val="Standaardtabel"/>
    <w:uiPriority w:val="70"/>
    <w:semiHidden/>
    <w:unhideWhenUsed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Gemiddeldraster1">
    <w:name w:val="Medium Grid 1"/>
    <w:basedOn w:val="Standaardtabel"/>
    <w:uiPriority w:val="67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2">
    <w:name w:val="Medium Grid 2"/>
    <w:basedOn w:val="Standaardtabel"/>
    <w:uiPriority w:val="68"/>
    <w:semiHidden/>
    <w:unhideWhenUsed/>
    <w:rsid w:val="00A804D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1" w:themeTint="BF"/>
        <w:left w:val="single" w:sz="8" w:space="0" w:color="AEF2C6" w:themeColor="accent1" w:themeTint="BF"/>
        <w:bottom w:val="single" w:sz="8" w:space="0" w:color="AEF2C6" w:themeColor="accent1" w:themeTint="BF"/>
        <w:right w:val="single" w:sz="8" w:space="0" w:color="AEF2C6" w:themeColor="accent1" w:themeTint="BF"/>
        <w:insideH w:val="single" w:sz="8" w:space="0" w:color="AEF2C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EF2C6" w:themeColor="accent1" w:themeTint="BF"/>
          <w:left w:val="single" w:sz="8" w:space="0" w:color="AEF2C6" w:themeColor="accent1" w:themeTint="BF"/>
          <w:bottom w:val="single" w:sz="8" w:space="0" w:color="AEF2C6" w:themeColor="accent1" w:themeTint="BF"/>
          <w:right w:val="single" w:sz="8" w:space="0" w:color="AEF2C6" w:themeColor="accent1" w:themeTint="BF"/>
          <w:insideH w:val="nil"/>
          <w:insideV w:val="nil"/>
        </w:tcBorders>
        <w:shd w:val="clear" w:color="auto" w:fill="93EEB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EF2C6" w:themeColor="accent1" w:themeTint="BF"/>
          <w:left w:val="single" w:sz="8" w:space="0" w:color="AEF2C6" w:themeColor="accent1" w:themeTint="BF"/>
          <w:bottom w:val="single" w:sz="8" w:space="0" w:color="AEF2C6" w:themeColor="accent1" w:themeTint="BF"/>
          <w:right w:val="single" w:sz="8" w:space="0" w:color="AEF2C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FAEC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FAEC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3EEB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3EEB4" w:themeColor="accent1"/>
        <w:bottom w:val="single" w:sz="8" w:space="0" w:color="93EEB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3EEB4" w:themeColor="accent1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93EEB4" w:themeColor="accent1"/>
          <w:bottom w:val="single" w:sz="8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3EEB4" w:themeColor="accent1"/>
          <w:bottom w:val="single" w:sz="8" w:space="0" w:color="93EEB4" w:themeColor="accent1"/>
        </w:tcBorders>
      </w:tcPr>
    </w:tblStylePr>
    <w:tblStylePr w:type="band1Vert">
      <w:tblPr/>
      <w:tcPr>
        <w:shd w:val="clear" w:color="auto" w:fill="E4FAEC" w:themeFill="accent1" w:themeFillTint="3F"/>
      </w:tcPr>
    </w:tblStylePr>
    <w:tblStylePr w:type="band1Horz">
      <w:tblPr/>
      <w:tcPr>
        <w:shd w:val="clear" w:color="auto" w:fill="E4FAEC" w:themeFill="accent1" w:themeFillTint="3F"/>
      </w:tcPr>
    </w:tblStylePr>
  </w:style>
  <w:style w:type="table" w:styleId="Gemiddeldelijst2">
    <w:name w:val="Medium List 2"/>
    <w:basedOn w:val="Standaardtabel"/>
    <w:uiPriority w:val="66"/>
    <w:semiHidden/>
    <w:unhideWhenUsed/>
    <w:rsid w:val="00A804D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leurrijkraster">
    <w:name w:val="Colorful Grid"/>
    <w:basedOn w:val="Standaardtabel"/>
    <w:uiPriority w:val="73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earcering">
    <w:name w:val="Colorful Shading"/>
    <w:basedOn w:val="Standaardtabel"/>
    <w:uiPriority w:val="71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2" w:themeFillShade="CC"/>
      </w:tcPr>
    </w:tblStylePr>
    <w:tblStylePr w:type="lastRow">
      <w:rPr>
        <w:b/>
        <w:bCs/>
        <w:color w:val="00B85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chtraster">
    <w:name w:val="Light Grid"/>
    <w:basedOn w:val="Standaardtabel"/>
    <w:uiPriority w:val="62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  <w:insideH w:val="single" w:sz="8" w:space="0" w:color="93EEB4" w:themeColor="accent1"/>
        <w:insideV w:val="single" w:sz="8" w:space="0" w:color="93EEB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18" w:space="0" w:color="93EEB4" w:themeColor="accent1"/>
          <w:right w:val="single" w:sz="8" w:space="0" w:color="93EEB4" w:themeColor="accent1"/>
          <w:insideH w:val="nil"/>
          <w:insideV w:val="single" w:sz="8" w:space="0" w:color="93EEB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  <w:insideH w:val="nil"/>
          <w:insideV w:val="single" w:sz="8" w:space="0" w:color="93EEB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  <w:tblStylePr w:type="band1Vert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  <w:shd w:val="clear" w:color="auto" w:fill="E4FAEC" w:themeFill="accent1" w:themeFillTint="3F"/>
      </w:tcPr>
    </w:tblStylePr>
    <w:tblStylePr w:type="band1Horz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  <w:insideV w:val="single" w:sz="8" w:space="0" w:color="93EEB4" w:themeColor="accent1"/>
        </w:tcBorders>
        <w:shd w:val="clear" w:color="auto" w:fill="E4FAEC" w:themeFill="accent1" w:themeFillTint="3F"/>
      </w:tcPr>
    </w:tblStylePr>
    <w:tblStylePr w:type="band2Horz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  <w:insideV w:val="single" w:sz="8" w:space="0" w:color="93EEB4" w:themeColor="accent1"/>
        </w:tcBorders>
      </w:tcPr>
    </w:tblStylePr>
  </w:style>
  <w:style w:type="table" w:styleId="Lichtearcering">
    <w:name w:val="Light Shading"/>
    <w:basedOn w:val="Standaardtabel"/>
    <w:uiPriority w:val="60"/>
    <w:semiHidden/>
    <w:unhideWhenUsed/>
    <w:rsid w:val="00A804D2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semiHidden/>
    <w:unhideWhenUsed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8" w:space="0" w:color="93EEB4" w:themeColor="accent1"/>
        <w:bottom w:val="single" w:sz="8" w:space="0" w:color="93EEB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1"/>
          <w:left w:val="nil"/>
          <w:bottom w:val="single" w:sz="8" w:space="0" w:color="93EEB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1"/>
          <w:left w:val="nil"/>
          <w:bottom w:val="single" w:sz="8" w:space="0" w:color="93EEB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</w:style>
  <w:style w:type="table" w:styleId="Lichtelijst">
    <w:name w:val="Light List"/>
    <w:basedOn w:val="Standaardtabel"/>
    <w:uiPriority w:val="61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3EEB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  <w:tblStylePr w:type="band1Horz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</w:style>
  <w:style w:type="table" w:styleId="Lijsttabel1licht">
    <w:name w:val="List Table 1 Light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1licht-Accent1">
    <w:name w:val="List Table 1 Light Accent 1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EF4D1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1licht-Accent2">
    <w:name w:val="List Table 1 Light Accent 2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7FFAC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1licht-Accent3">
    <w:name w:val="List Table 1 Light Accent 3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EDEA5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1licht-Accent4">
    <w:name w:val="List Table 1 Light Accent 4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6C2C9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1licht-Accent5">
    <w:name w:val="List Table 1 Light Accent 5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EF4D1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1licht-Accent6">
    <w:name w:val="List Table 1 Light Accent 6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7FFA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2">
    <w:name w:val="List Table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2-Accent1">
    <w:name w:val="List Table 2 Accent 1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bottom w:val="single" w:sz="4" w:space="0" w:color="BEF4D1" w:themeColor="accent1" w:themeTint="99"/>
        <w:insideH w:val="single" w:sz="4" w:space="0" w:color="BEF4D1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2-Accent2">
    <w:name w:val="List Table 2 Accent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bottom w:val="single" w:sz="4" w:space="0" w:color="57FFAC" w:themeColor="accent2" w:themeTint="99"/>
        <w:insideH w:val="single" w:sz="4" w:space="0" w:color="57FFAC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2-Accent3">
    <w:name w:val="List Table 2 Accent 3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bottom w:val="single" w:sz="4" w:space="0" w:color="6EDEA5" w:themeColor="accent3" w:themeTint="99"/>
        <w:insideH w:val="single" w:sz="4" w:space="0" w:color="6EDEA5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2-Accent4">
    <w:name w:val="List Table 2 Accent 4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bottom w:val="single" w:sz="4" w:space="0" w:color="36C2C9" w:themeColor="accent4" w:themeTint="99"/>
        <w:insideH w:val="single" w:sz="4" w:space="0" w:color="36C2C9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2-Accent5">
    <w:name w:val="List Table 2 Accent 5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bottom w:val="single" w:sz="4" w:space="0" w:color="BEF4D1" w:themeColor="accent5" w:themeTint="99"/>
        <w:insideH w:val="single" w:sz="4" w:space="0" w:color="BEF4D1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2-Accent6">
    <w:name w:val="List Table 2 Accent 6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bottom w:val="single" w:sz="4" w:space="0" w:color="57FFAC" w:themeColor="accent6" w:themeTint="99"/>
        <w:insideH w:val="single" w:sz="4" w:space="0" w:color="57FFA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3">
    <w:name w:val="List Table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3EEB4" w:themeColor="accent1"/>
        <w:left w:val="single" w:sz="4" w:space="0" w:color="93EEB4" w:themeColor="accent1"/>
        <w:bottom w:val="single" w:sz="4" w:space="0" w:color="93EEB4" w:themeColor="accent1"/>
        <w:right w:val="single" w:sz="4" w:space="0" w:color="93EEB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3EEB4" w:themeFill="accent1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3EEB4" w:themeColor="accent1"/>
          <w:right w:val="single" w:sz="4" w:space="0" w:color="93EEB4" w:themeColor="accent1"/>
        </w:tcBorders>
      </w:tcPr>
    </w:tblStylePr>
    <w:tblStylePr w:type="band1Horz">
      <w:tblPr/>
      <w:tcPr>
        <w:tcBorders>
          <w:top w:val="single" w:sz="4" w:space="0" w:color="93EEB4" w:themeColor="accent1"/>
          <w:bottom w:val="single" w:sz="4" w:space="0" w:color="93EEB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3EEB4" w:themeColor="accent1"/>
          <w:left w:val="nil"/>
        </w:tcBorders>
      </w:tcPr>
    </w:tblStylePr>
    <w:tblStylePr w:type="swCell">
      <w:tblPr/>
      <w:tcPr>
        <w:tcBorders>
          <w:top w:val="double" w:sz="4" w:space="0" w:color="93EEB4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00E776" w:themeColor="accent2"/>
        <w:left w:val="single" w:sz="4" w:space="0" w:color="00E776" w:themeColor="accent2"/>
        <w:bottom w:val="single" w:sz="4" w:space="0" w:color="00E776" w:themeColor="accent2"/>
        <w:right w:val="single" w:sz="4" w:space="0" w:color="00E776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E776" w:themeFill="accent2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E776" w:themeColor="accent2"/>
          <w:right w:val="single" w:sz="4" w:space="0" w:color="00E776" w:themeColor="accent2"/>
        </w:tcBorders>
      </w:tcPr>
    </w:tblStylePr>
    <w:tblStylePr w:type="band1Horz">
      <w:tblPr/>
      <w:tcPr>
        <w:tcBorders>
          <w:top w:val="single" w:sz="4" w:space="0" w:color="00E776" w:themeColor="accent2"/>
          <w:bottom w:val="single" w:sz="4" w:space="0" w:color="00E776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E776" w:themeColor="accent2"/>
          <w:left w:val="nil"/>
        </w:tcBorders>
      </w:tcPr>
    </w:tblStylePr>
    <w:tblStylePr w:type="swCell">
      <w:tblPr/>
      <w:tcPr>
        <w:tcBorders>
          <w:top w:val="double" w:sz="4" w:space="0" w:color="00E776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28AF6B" w:themeColor="accent3"/>
        <w:left w:val="single" w:sz="4" w:space="0" w:color="28AF6B" w:themeColor="accent3"/>
        <w:bottom w:val="single" w:sz="4" w:space="0" w:color="28AF6B" w:themeColor="accent3"/>
        <w:right w:val="single" w:sz="4" w:space="0" w:color="28AF6B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8AF6B" w:themeFill="accent3"/>
      </w:tcPr>
    </w:tblStylePr>
    <w:tblStylePr w:type="lastRow">
      <w:rPr>
        <w:b/>
        <w:bCs/>
      </w:rPr>
      <w:tblPr/>
      <w:tcPr>
        <w:tcBorders>
          <w:top w:val="double" w:sz="4" w:space="0" w:color="28AF6B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8AF6B" w:themeColor="accent3"/>
          <w:right w:val="single" w:sz="4" w:space="0" w:color="28AF6B" w:themeColor="accent3"/>
        </w:tcBorders>
      </w:tcPr>
    </w:tblStylePr>
    <w:tblStylePr w:type="band1Horz">
      <w:tblPr/>
      <w:tcPr>
        <w:tcBorders>
          <w:top w:val="single" w:sz="4" w:space="0" w:color="28AF6B" w:themeColor="accent3"/>
          <w:bottom w:val="single" w:sz="4" w:space="0" w:color="28AF6B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8AF6B" w:themeColor="accent3"/>
          <w:left w:val="nil"/>
        </w:tcBorders>
      </w:tcPr>
    </w:tblStylePr>
    <w:tblStylePr w:type="swCell">
      <w:tblPr/>
      <w:tcPr>
        <w:tcBorders>
          <w:top w:val="double" w:sz="4" w:space="0" w:color="28AF6B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124143" w:themeColor="accent4"/>
        <w:left w:val="single" w:sz="4" w:space="0" w:color="124143" w:themeColor="accent4"/>
        <w:bottom w:val="single" w:sz="4" w:space="0" w:color="124143" w:themeColor="accent4"/>
        <w:right w:val="single" w:sz="4" w:space="0" w:color="124143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24143" w:themeFill="accent4"/>
      </w:tcPr>
    </w:tblStylePr>
    <w:tblStylePr w:type="lastRow">
      <w:rPr>
        <w:b/>
        <w:bCs/>
      </w:rPr>
      <w:tblPr/>
      <w:tcPr>
        <w:tcBorders>
          <w:top w:val="double" w:sz="4" w:space="0" w:color="124143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24143" w:themeColor="accent4"/>
          <w:right w:val="single" w:sz="4" w:space="0" w:color="124143" w:themeColor="accent4"/>
        </w:tcBorders>
      </w:tcPr>
    </w:tblStylePr>
    <w:tblStylePr w:type="band1Horz">
      <w:tblPr/>
      <w:tcPr>
        <w:tcBorders>
          <w:top w:val="single" w:sz="4" w:space="0" w:color="124143" w:themeColor="accent4"/>
          <w:bottom w:val="single" w:sz="4" w:space="0" w:color="124143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24143" w:themeColor="accent4"/>
          <w:left w:val="nil"/>
        </w:tcBorders>
      </w:tcPr>
    </w:tblStylePr>
    <w:tblStylePr w:type="swCell">
      <w:tblPr/>
      <w:tcPr>
        <w:tcBorders>
          <w:top w:val="double" w:sz="4" w:space="0" w:color="124143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3EEB4" w:themeColor="accent5"/>
        <w:left w:val="single" w:sz="4" w:space="0" w:color="93EEB4" w:themeColor="accent5"/>
        <w:bottom w:val="single" w:sz="4" w:space="0" w:color="93EEB4" w:themeColor="accent5"/>
        <w:right w:val="single" w:sz="4" w:space="0" w:color="93EEB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3EEB4" w:themeFill="accent5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3EEB4" w:themeColor="accent5"/>
          <w:right w:val="single" w:sz="4" w:space="0" w:color="93EEB4" w:themeColor="accent5"/>
        </w:tcBorders>
      </w:tcPr>
    </w:tblStylePr>
    <w:tblStylePr w:type="band1Horz">
      <w:tblPr/>
      <w:tcPr>
        <w:tcBorders>
          <w:top w:val="single" w:sz="4" w:space="0" w:color="93EEB4" w:themeColor="accent5"/>
          <w:bottom w:val="single" w:sz="4" w:space="0" w:color="93EEB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3EEB4" w:themeColor="accent5"/>
          <w:left w:val="nil"/>
        </w:tcBorders>
      </w:tcPr>
    </w:tblStylePr>
    <w:tblStylePr w:type="swCell">
      <w:tblPr/>
      <w:tcPr>
        <w:tcBorders>
          <w:top w:val="double" w:sz="4" w:space="0" w:color="93EEB4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00E776" w:themeColor="accent6"/>
        <w:left w:val="single" w:sz="4" w:space="0" w:color="00E776" w:themeColor="accent6"/>
        <w:bottom w:val="single" w:sz="4" w:space="0" w:color="00E776" w:themeColor="accent6"/>
        <w:right w:val="single" w:sz="4" w:space="0" w:color="00E77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E776" w:themeFill="accent6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E776" w:themeColor="accent6"/>
          <w:right w:val="single" w:sz="4" w:space="0" w:color="00E776" w:themeColor="accent6"/>
        </w:tcBorders>
      </w:tcPr>
    </w:tblStylePr>
    <w:tblStylePr w:type="band1Horz">
      <w:tblPr/>
      <w:tcPr>
        <w:tcBorders>
          <w:top w:val="single" w:sz="4" w:space="0" w:color="00E776" w:themeColor="accent6"/>
          <w:bottom w:val="single" w:sz="4" w:space="0" w:color="00E77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E776" w:themeColor="accent6"/>
          <w:left w:val="nil"/>
        </w:tcBorders>
      </w:tcPr>
    </w:tblStylePr>
    <w:tblStylePr w:type="swCell">
      <w:tblPr/>
      <w:tcPr>
        <w:tcBorders>
          <w:top w:val="double" w:sz="4" w:space="0" w:color="00E776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4-Accent1">
    <w:name w:val="List Table 4 Accent 1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1"/>
          <w:left w:val="single" w:sz="4" w:space="0" w:color="93EEB4" w:themeColor="accent1"/>
          <w:bottom w:val="single" w:sz="4" w:space="0" w:color="93EEB4" w:themeColor="accent1"/>
          <w:right w:val="single" w:sz="4" w:space="0" w:color="93EEB4" w:themeColor="accent1"/>
          <w:insideH w:val="nil"/>
        </w:tcBorders>
        <w:shd w:val="clear" w:color="auto" w:fill="93EEB4" w:themeFill="accent1"/>
      </w:tcPr>
    </w:tblStylePr>
    <w:tblStylePr w:type="lastRow">
      <w:rPr>
        <w:b/>
        <w:bCs/>
      </w:rPr>
      <w:tblPr/>
      <w:tcPr>
        <w:tcBorders>
          <w:top w:val="double" w:sz="4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4-Accent2">
    <w:name w:val="List Table 4 Accent 2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2"/>
          <w:left w:val="single" w:sz="4" w:space="0" w:color="00E776" w:themeColor="accent2"/>
          <w:bottom w:val="single" w:sz="4" w:space="0" w:color="00E776" w:themeColor="accent2"/>
          <w:right w:val="single" w:sz="4" w:space="0" w:color="00E776" w:themeColor="accent2"/>
          <w:insideH w:val="nil"/>
        </w:tcBorders>
        <w:shd w:val="clear" w:color="auto" w:fill="00E776" w:themeFill="accent2"/>
      </w:tcPr>
    </w:tblStylePr>
    <w:tblStylePr w:type="lastRow">
      <w:rPr>
        <w:b/>
        <w:bCs/>
      </w:rPr>
      <w:tblPr/>
      <w:tcPr>
        <w:tcBorders>
          <w:top w:val="double" w:sz="4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4-Accent3">
    <w:name w:val="List Table 4 Accent 3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8AF6B" w:themeColor="accent3"/>
          <w:left w:val="single" w:sz="4" w:space="0" w:color="28AF6B" w:themeColor="accent3"/>
          <w:bottom w:val="single" w:sz="4" w:space="0" w:color="28AF6B" w:themeColor="accent3"/>
          <w:right w:val="single" w:sz="4" w:space="0" w:color="28AF6B" w:themeColor="accent3"/>
          <w:insideH w:val="nil"/>
        </w:tcBorders>
        <w:shd w:val="clear" w:color="auto" w:fill="28AF6B" w:themeFill="accent3"/>
      </w:tcPr>
    </w:tblStylePr>
    <w:tblStylePr w:type="lastRow">
      <w:rPr>
        <w:b/>
        <w:bCs/>
      </w:rPr>
      <w:tblPr/>
      <w:tcPr>
        <w:tcBorders>
          <w:top w:val="double" w:sz="4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4-Accent4">
    <w:name w:val="List Table 4 Accent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24143" w:themeColor="accent4"/>
          <w:left w:val="single" w:sz="4" w:space="0" w:color="124143" w:themeColor="accent4"/>
          <w:bottom w:val="single" w:sz="4" w:space="0" w:color="124143" w:themeColor="accent4"/>
          <w:right w:val="single" w:sz="4" w:space="0" w:color="124143" w:themeColor="accent4"/>
          <w:insideH w:val="nil"/>
        </w:tcBorders>
        <w:shd w:val="clear" w:color="auto" w:fill="124143" w:themeFill="accent4"/>
      </w:tcPr>
    </w:tblStylePr>
    <w:tblStylePr w:type="lastRow">
      <w:rPr>
        <w:b/>
        <w:bCs/>
      </w:rPr>
      <w:tblPr/>
      <w:tcPr>
        <w:tcBorders>
          <w:top w:val="double" w:sz="4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4-Accent5">
    <w:name w:val="List Table 4 Accent 5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5"/>
          <w:left w:val="single" w:sz="4" w:space="0" w:color="93EEB4" w:themeColor="accent5"/>
          <w:bottom w:val="single" w:sz="4" w:space="0" w:color="93EEB4" w:themeColor="accent5"/>
          <w:right w:val="single" w:sz="4" w:space="0" w:color="93EEB4" w:themeColor="accent5"/>
          <w:insideH w:val="nil"/>
        </w:tcBorders>
        <w:shd w:val="clear" w:color="auto" w:fill="93EEB4" w:themeFill="accent5"/>
      </w:tcPr>
    </w:tblStylePr>
    <w:tblStylePr w:type="lastRow">
      <w:rPr>
        <w:b/>
        <w:bCs/>
      </w:rPr>
      <w:tblPr/>
      <w:tcPr>
        <w:tcBorders>
          <w:top w:val="double" w:sz="4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4-Accent6">
    <w:name w:val="List Table 4 Accent 6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6"/>
          <w:left w:val="single" w:sz="4" w:space="0" w:color="00E776" w:themeColor="accent6"/>
          <w:bottom w:val="single" w:sz="4" w:space="0" w:color="00E776" w:themeColor="accent6"/>
          <w:right w:val="single" w:sz="4" w:space="0" w:color="00E776" w:themeColor="accent6"/>
          <w:insideH w:val="nil"/>
        </w:tcBorders>
        <w:shd w:val="clear" w:color="auto" w:fill="00E776" w:themeFill="accent6"/>
      </w:tcPr>
    </w:tblStylePr>
    <w:tblStylePr w:type="lastRow">
      <w:rPr>
        <w:b/>
        <w:bCs/>
      </w:rPr>
      <w:tblPr/>
      <w:tcPr>
        <w:tcBorders>
          <w:top w:val="double" w:sz="4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5donker">
    <w:name w:val="List Table 5 Dark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3EEB4" w:themeColor="accent1"/>
        <w:left w:val="single" w:sz="24" w:space="0" w:color="93EEB4" w:themeColor="accent1"/>
        <w:bottom w:val="single" w:sz="24" w:space="0" w:color="93EEB4" w:themeColor="accent1"/>
        <w:right w:val="single" w:sz="24" w:space="0" w:color="93EEB4" w:themeColor="accent1"/>
      </w:tblBorders>
    </w:tblPr>
    <w:tcPr>
      <w:shd w:val="clear" w:color="auto" w:fill="93EEB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E776" w:themeColor="accent2"/>
        <w:left w:val="single" w:sz="24" w:space="0" w:color="00E776" w:themeColor="accent2"/>
        <w:bottom w:val="single" w:sz="24" w:space="0" w:color="00E776" w:themeColor="accent2"/>
        <w:right w:val="single" w:sz="24" w:space="0" w:color="00E776" w:themeColor="accent2"/>
      </w:tblBorders>
    </w:tblPr>
    <w:tcPr>
      <w:shd w:val="clear" w:color="auto" w:fill="00E776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8AF6B" w:themeColor="accent3"/>
        <w:left w:val="single" w:sz="24" w:space="0" w:color="28AF6B" w:themeColor="accent3"/>
        <w:bottom w:val="single" w:sz="24" w:space="0" w:color="28AF6B" w:themeColor="accent3"/>
        <w:right w:val="single" w:sz="24" w:space="0" w:color="28AF6B" w:themeColor="accent3"/>
      </w:tblBorders>
    </w:tblPr>
    <w:tcPr>
      <w:shd w:val="clear" w:color="auto" w:fill="28AF6B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24143" w:themeColor="accent4"/>
        <w:left w:val="single" w:sz="24" w:space="0" w:color="124143" w:themeColor="accent4"/>
        <w:bottom w:val="single" w:sz="24" w:space="0" w:color="124143" w:themeColor="accent4"/>
        <w:right w:val="single" w:sz="24" w:space="0" w:color="124143" w:themeColor="accent4"/>
      </w:tblBorders>
    </w:tblPr>
    <w:tcPr>
      <w:shd w:val="clear" w:color="auto" w:fill="124143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3EEB4" w:themeColor="accent5"/>
        <w:left w:val="single" w:sz="24" w:space="0" w:color="93EEB4" w:themeColor="accent5"/>
        <w:bottom w:val="single" w:sz="24" w:space="0" w:color="93EEB4" w:themeColor="accent5"/>
        <w:right w:val="single" w:sz="24" w:space="0" w:color="93EEB4" w:themeColor="accent5"/>
      </w:tblBorders>
    </w:tblPr>
    <w:tcPr>
      <w:shd w:val="clear" w:color="auto" w:fill="93EEB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E776" w:themeColor="accent6"/>
        <w:left w:val="single" w:sz="24" w:space="0" w:color="00E776" w:themeColor="accent6"/>
        <w:bottom w:val="single" w:sz="24" w:space="0" w:color="00E776" w:themeColor="accent6"/>
        <w:right w:val="single" w:sz="24" w:space="0" w:color="00E776" w:themeColor="accent6"/>
      </w:tblBorders>
    </w:tblPr>
    <w:tcPr>
      <w:shd w:val="clear" w:color="auto" w:fill="00E77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51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51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4" w:space="0" w:color="93EEB4" w:themeColor="accent1"/>
        <w:bottom w:val="single" w:sz="4" w:space="0" w:color="93EEB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93EEB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51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4" w:space="0" w:color="00E776" w:themeColor="accent2"/>
        <w:bottom w:val="single" w:sz="4" w:space="0" w:color="00E776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00E776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51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4" w:space="0" w:color="28AF6B" w:themeColor="accent3"/>
        <w:bottom w:val="single" w:sz="4" w:space="0" w:color="28AF6B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28AF6B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51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4" w:space="0" w:color="124143" w:themeColor="accent4"/>
        <w:bottom w:val="single" w:sz="4" w:space="0" w:color="124143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124143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51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4" w:space="0" w:color="93EEB4" w:themeColor="accent5"/>
        <w:bottom w:val="single" w:sz="4" w:space="0" w:color="93EEB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EEB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51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4" w:space="0" w:color="00E776" w:themeColor="accent6"/>
        <w:bottom w:val="single" w:sz="4" w:space="0" w:color="00E77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00E77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7kleurrijk">
    <w:name w:val="List Table 7 Colorful"/>
    <w:basedOn w:val="Standaardtabel"/>
    <w:uiPriority w:val="52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52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3EEB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3EEB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3EEB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3EEB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52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E776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E776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E776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E776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52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8AF6B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8AF6B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8AF6B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8AF6B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52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24143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24143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24143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24143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52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3EEB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3EEB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3EEB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3EEB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52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E77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E77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E77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E77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Onopgemaaktetabel1">
    <w:name w:val="Plain Table 1"/>
    <w:basedOn w:val="Standaardtabel"/>
    <w:uiPriority w:val="41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42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nopgemaaktetabel3">
    <w:name w:val="Plain Table 3"/>
    <w:basedOn w:val="Standaardtabel"/>
    <w:uiPriority w:val="43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44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45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Rastertabel1licht-Accent1">
    <w:name w:val="Grid Table 1 Light Accent 1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D3F8E0" w:themeColor="accent1" w:themeTint="66"/>
        <w:left w:val="single" w:sz="4" w:space="0" w:color="D3F8E0" w:themeColor="accent1" w:themeTint="66"/>
        <w:bottom w:val="single" w:sz="4" w:space="0" w:color="D3F8E0" w:themeColor="accent1" w:themeTint="66"/>
        <w:right w:val="single" w:sz="4" w:space="0" w:color="D3F8E0" w:themeColor="accent1" w:themeTint="66"/>
        <w:insideH w:val="single" w:sz="4" w:space="0" w:color="D3F8E0" w:themeColor="accent1" w:themeTint="66"/>
        <w:insideV w:val="single" w:sz="4" w:space="0" w:color="D3F8E0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EE9C3" w:themeColor="accent3" w:themeTint="66"/>
        <w:left w:val="single" w:sz="4" w:space="0" w:color="9EE9C3" w:themeColor="accent3" w:themeTint="66"/>
        <w:bottom w:val="single" w:sz="4" w:space="0" w:color="9EE9C3" w:themeColor="accent3" w:themeTint="66"/>
        <w:right w:val="single" w:sz="4" w:space="0" w:color="9EE9C3" w:themeColor="accent3" w:themeTint="66"/>
        <w:insideH w:val="single" w:sz="4" w:space="0" w:color="9EE9C3" w:themeColor="accent3" w:themeTint="66"/>
        <w:insideV w:val="single" w:sz="4" w:space="0" w:color="9EE9C3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6EDEA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79D6DB" w:themeColor="accent4" w:themeTint="66"/>
        <w:left w:val="single" w:sz="4" w:space="0" w:color="79D6DB" w:themeColor="accent4" w:themeTint="66"/>
        <w:bottom w:val="single" w:sz="4" w:space="0" w:color="79D6DB" w:themeColor="accent4" w:themeTint="66"/>
        <w:right w:val="single" w:sz="4" w:space="0" w:color="79D6DB" w:themeColor="accent4" w:themeTint="66"/>
        <w:insideH w:val="single" w:sz="4" w:space="0" w:color="79D6DB" w:themeColor="accent4" w:themeTint="66"/>
        <w:insideV w:val="single" w:sz="4" w:space="0" w:color="79D6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36C2C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D3F8E0" w:themeColor="accent5" w:themeTint="66"/>
        <w:left w:val="single" w:sz="4" w:space="0" w:color="D3F8E0" w:themeColor="accent5" w:themeTint="66"/>
        <w:bottom w:val="single" w:sz="4" w:space="0" w:color="D3F8E0" w:themeColor="accent5" w:themeTint="66"/>
        <w:right w:val="single" w:sz="4" w:space="0" w:color="D3F8E0" w:themeColor="accent5" w:themeTint="66"/>
        <w:insideH w:val="single" w:sz="4" w:space="0" w:color="D3F8E0" w:themeColor="accent5" w:themeTint="66"/>
        <w:insideV w:val="single" w:sz="4" w:space="0" w:color="D3F8E0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8FFFC8" w:themeColor="accent6" w:themeTint="66"/>
        <w:left w:val="single" w:sz="4" w:space="0" w:color="8FFFC8" w:themeColor="accent6" w:themeTint="66"/>
        <w:bottom w:val="single" w:sz="4" w:space="0" w:color="8FFFC8" w:themeColor="accent6" w:themeTint="66"/>
        <w:right w:val="single" w:sz="4" w:space="0" w:color="8FFFC8" w:themeColor="accent6" w:themeTint="66"/>
        <w:insideH w:val="single" w:sz="4" w:space="0" w:color="8FFFC8" w:themeColor="accent6" w:themeTint="66"/>
        <w:insideV w:val="single" w:sz="4" w:space="0" w:color="8FFFC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8FFFC8" w:themeColor="accent2" w:themeTint="66"/>
        <w:left w:val="single" w:sz="4" w:space="0" w:color="8FFFC8" w:themeColor="accent2" w:themeTint="66"/>
        <w:bottom w:val="single" w:sz="4" w:space="0" w:color="8FFFC8" w:themeColor="accent2" w:themeTint="66"/>
        <w:right w:val="single" w:sz="4" w:space="0" w:color="8FFFC8" w:themeColor="accent2" w:themeTint="66"/>
        <w:insideH w:val="single" w:sz="4" w:space="0" w:color="8FFFC8" w:themeColor="accent2" w:themeTint="66"/>
        <w:insideV w:val="single" w:sz="4" w:space="0" w:color="8FFFC8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2-Accent1">
    <w:name w:val="Grid Table 2 Accent 1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BEF4D1" w:themeColor="accent1" w:themeTint="99"/>
        <w:bottom w:val="single" w:sz="2" w:space="0" w:color="BEF4D1" w:themeColor="accent1" w:themeTint="99"/>
        <w:insideH w:val="single" w:sz="2" w:space="0" w:color="BEF4D1" w:themeColor="accent1" w:themeTint="99"/>
        <w:insideV w:val="single" w:sz="2" w:space="0" w:color="BEF4D1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F4D1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F4D1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Rastertabel2-Accent2">
    <w:name w:val="Grid Table 2 Accent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57FFAC" w:themeColor="accent2" w:themeTint="99"/>
        <w:bottom w:val="single" w:sz="2" w:space="0" w:color="57FFAC" w:themeColor="accent2" w:themeTint="99"/>
        <w:insideH w:val="single" w:sz="2" w:space="0" w:color="57FFAC" w:themeColor="accent2" w:themeTint="99"/>
        <w:insideV w:val="single" w:sz="2" w:space="0" w:color="57FFAC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7FFAC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7FFAC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Rastertabel2-Accent3">
    <w:name w:val="Grid Table 2 Accent 3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6EDEA5" w:themeColor="accent3" w:themeTint="99"/>
        <w:bottom w:val="single" w:sz="2" w:space="0" w:color="6EDEA5" w:themeColor="accent3" w:themeTint="99"/>
        <w:insideH w:val="single" w:sz="2" w:space="0" w:color="6EDEA5" w:themeColor="accent3" w:themeTint="99"/>
        <w:insideV w:val="single" w:sz="2" w:space="0" w:color="6EDEA5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EDEA5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EDEA5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Rastertabel2-Accent4">
    <w:name w:val="Grid Table 2 Accent 4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36C2C9" w:themeColor="accent4" w:themeTint="99"/>
        <w:bottom w:val="single" w:sz="2" w:space="0" w:color="36C2C9" w:themeColor="accent4" w:themeTint="99"/>
        <w:insideH w:val="single" w:sz="2" w:space="0" w:color="36C2C9" w:themeColor="accent4" w:themeTint="99"/>
        <w:insideV w:val="single" w:sz="2" w:space="0" w:color="36C2C9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6C2C9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6C2C9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Rastertabel2-Accent5">
    <w:name w:val="Grid Table 2 Accent 5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BEF4D1" w:themeColor="accent5" w:themeTint="99"/>
        <w:bottom w:val="single" w:sz="2" w:space="0" w:color="BEF4D1" w:themeColor="accent5" w:themeTint="99"/>
        <w:insideH w:val="single" w:sz="2" w:space="0" w:color="BEF4D1" w:themeColor="accent5" w:themeTint="99"/>
        <w:insideV w:val="single" w:sz="2" w:space="0" w:color="BEF4D1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F4D1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F4D1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Rastertabel2-Accent6">
    <w:name w:val="Grid Table 2 Accent 6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57FFAC" w:themeColor="accent6" w:themeTint="99"/>
        <w:bottom w:val="single" w:sz="2" w:space="0" w:color="57FFAC" w:themeColor="accent6" w:themeTint="99"/>
        <w:insideH w:val="single" w:sz="2" w:space="0" w:color="57FFAC" w:themeColor="accent6" w:themeTint="99"/>
        <w:insideV w:val="single" w:sz="2" w:space="0" w:color="57FFA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7FFA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7FFA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Rastertabel3">
    <w:name w:val="Grid Table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  <w:tblStylePr w:type="neCell">
      <w:tblPr/>
      <w:tcPr>
        <w:tcBorders>
          <w:bottom w:val="single" w:sz="4" w:space="0" w:color="BEF4D1" w:themeColor="accent1" w:themeTint="99"/>
        </w:tcBorders>
      </w:tcPr>
    </w:tblStylePr>
    <w:tblStylePr w:type="nwCell">
      <w:tblPr/>
      <w:tcPr>
        <w:tcBorders>
          <w:bottom w:val="single" w:sz="4" w:space="0" w:color="BEF4D1" w:themeColor="accent1" w:themeTint="99"/>
        </w:tcBorders>
      </w:tcPr>
    </w:tblStylePr>
    <w:tblStylePr w:type="seCell">
      <w:tblPr/>
      <w:tcPr>
        <w:tcBorders>
          <w:top w:val="single" w:sz="4" w:space="0" w:color="BEF4D1" w:themeColor="accent1" w:themeTint="99"/>
        </w:tcBorders>
      </w:tcPr>
    </w:tblStylePr>
    <w:tblStylePr w:type="swCell">
      <w:tblPr/>
      <w:tcPr>
        <w:tcBorders>
          <w:top w:val="single" w:sz="4" w:space="0" w:color="BEF4D1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  <w:tblStylePr w:type="neCell">
      <w:tblPr/>
      <w:tcPr>
        <w:tcBorders>
          <w:bottom w:val="single" w:sz="4" w:space="0" w:color="57FFAC" w:themeColor="accent2" w:themeTint="99"/>
        </w:tcBorders>
      </w:tcPr>
    </w:tblStylePr>
    <w:tblStylePr w:type="nwCell">
      <w:tblPr/>
      <w:tcPr>
        <w:tcBorders>
          <w:bottom w:val="single" w:sz="4" w:space="0" w:color="57FFAC" w:themeColor="accent2" w:themeTint="99"/>
        </w:tcBorders>
      </w:tcPr>
    </w:tblStylePr>
    <w:tblStylePr w:type="seCell">
      <w:tblPr/>
      <w:tcPr>
        <w:tcBorders>
          <w:top w:val="single" w:sz="4" w:space="0" w:color="57FFAC" w:themeColor="accent2" w:themeTint="99"/>
        </w:tcBorders>
      </w:tcPr>
    </w:tblStylePr>
    <w:tblStylePr w:type="swCell">
      <w:tblPr/>
      <w:tcPr>
        <w:tcBorders>
          <w:top w:val="single" w:sz="4" w:space="0" w:color="57FFAC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  <w:tblStylePr w:type="neCell">
      <w:tblPr/>
      <w:tcPr>
        <w:tcBorders>
          <w:bottom w:val="single" w:sz="4" w:space="0" w:color="6EDEA5" w:themeColor="accent3" w:themeTint="99"/>
        </w:tcBorders>
      </w:tcPr>
    </w:tblStylePr>
    <w:tblStylePr w:type="nwCell">
      <w:tblPr/>
      <w:tcPr>
        <w:tcBorders>
          <w:bottom w:val="single" w:sz="4" w:space="0" w:color="6EDEA5" w:themeColor="accent3" w:themeTint="99"/>
        </w:tcBorders>
      </w:tcPr>
    </w:tblStylePr>
    <w:tblStylePr w:type="seCell">
      <w:tblPr/>
      <w:tcPr>
        <w:tcBorders>
          <w:top w:val="single" w:sz="4" w:space="0" w:color="6EDEA5" w:themeColor="accent3" w:themeTint="99"/>
        </w:tcBorders>
      </w:tcPr>
    </w:tblStylePr>
    <w:tblStylePr w:type="swCell">
      <w:tblPr/>
      <w:tcPr>
        <w:tcBorders>
          <w:top w:val="single" w:sz="4" w:space="0" w:color="6EDEA5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  <w:tblStylePr w:type="neCell">
      <w:tblPr/>
      <w:tcPr>
        <w:tcBorders>
          <w:bottom w:val="single" w:sz="4" w:space="0" w:color="36C2C9" w:themeColor="accent4" w:themeTint="99"/>
        </w:tcBorders>
      </w:tcPr>
    </w:tblStylePr>
    <w:tblStylePr w:type="nwCell">
      <w:tblPr/>
      <w:tcPr>
        <w:tcBorders>
          <w:bottom w:val="single" w:sz="4" w:space="0" w:color="36C2C9" w:themeColor="accent4" w:themeTint="99"/>
        </w:tcBorders>
      </w:tcPr>
    </w:tblStylePr>
    <w:tblStylePr w:type="seCell">
      <w:tblPr/>
      <w:tcPr>
        <w:tcBorders>
          <w:top w:val="single" w:sz="4" w:space="0" w:color="36C2C9" w:themeColor="accent4" w:themeTint="99"/>
        </w:tcBorders>
      </w:tcPr>
    </w:tblStylePr>
    <w:tblStylePr w:type="swCell">
      <w:tblPr/>
      <w:tcPr>
        <w:tcBorders>
          <w:top w:val="single" w:sz="4" w:space="0" w:color="36C2C9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  <w:tblStylePr w:type="neCell">
      <w:tblPr/>
      <w:tcPr>
        <w:tcBorders>
          <w:bottom w:val="single" w:sz="4" w:space="0" w:color="BEF4D1" w:themeColor="accent5" w:themeTint="99"/>
        </w:tcBorders>
      </w:tcPr>
    </w:tblStylePr>
    <w:tblStylePr w:type="nwCell">
      <w:tblPr/>
      <w:tcPr>
        <w:tcBorders>
          <w:bottom w:val="single" w:sz="4" w:space="0" w:color="BEF4D1" w:themeColor="accent5" w:themeTint="99"/>
        </w:tcBorders>
      </w:tcPr>
    </w:tblStylePr>
    <w:tblStylePr w:type="seCell">
      <w:tblPr/>
      <w:tcPr>
        <w:tcBorders>
          <w:top w:val="single" w:sz="4" w:space="0" w:color="BEF4D1" w:themeColor="accent5" w:themeTint="99"/>
        </w:tcBorders>
      </w:tcPr>
    </w:tblStylePr>
    <w:tblStylePr w:type="swCell">
      <w:tblPr/>
      <w:tcPr>
        <w:tcBorders>
          <w:top w:val="single" w:sz="4" w:space="0" w:color="BEF4D1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  <w:tblStylePr w:type="neCell">
      <w:tblPr/>
      <w:tcPr>
        <w:tcBorders>
          <w:bottom w:val="single" w:sz="4" w:space="0" w:color="57FFAC" w:themeColor="accent6" w:themeTint="99"/>
        </w:tcBorders>
      </w:tcPr>
    </w:tblStylePr>
    <w:tblStylePr w:type="nwCell">
      <w:tblPr/>
      <w:tcPr>
        <w:tcBorders>
          <w:bottom w:val="single" w:sz="4" w:space="0" w:color="57FFAC" w:themeColor="accent6" w:themeTint="99"/>
        </w:tcBorders>
      </w:tcPr>
    </w:tblStylePr>
    <w:tblStylePr w:type="seCell">
      <w:tblPr/>
      <w:tcPr>
        <w:tcBorders>
          <w:top w:val="single" w:sz="4" w:space="0" w:color="57FFAC" w:themeColor="accent6" w:themeTint="99"/>
        </w:tcBorders>
      </w:tcPr>
    </w:tblStylePr>
    <w:tblStylePr w:type="swCell">
      <w:tblPr/>
      <w:tcPr>
        <w:tcBorders>
          <w:top w:val="single" w:sz="4" w:space="0" w:color="57FFAC" w:themeColor="accent6" w:themeTint="99"/>
        </w:tcBorders>
      </w:tcPr>
    </w:tblStylePr>
  </w:style>
  <w:style w:type="table" w:styleId="Rastertabel4">
    <w:name w:val="Grid Table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4-Accent1">
    <w:name w:val="Grid Table 4 Accent 1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1"/>
          <w:left w:val="single" w:sz="4" w:space="0" w:color="93EEB4" w:themeColor="accent1"/>
          <w:bottom w:val="single" w:sz="4" w:space="0" w:color="93EEB4" w:themeColor="accent1"/>
          <w:right w:val="single" w:sz="4" w:space="0" w:color="93EEB4" w:themeColor="accent1"/>
          <w:insideH w:val="nil"/>
          <w:insideV w:val="nil"/>
        </w:tcBorders>
        <w:shd w:val="clear" w:color="auto" w:fill="93EEB4" w:themeFill="accent1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Rastertabel4-Accent2">
    <w:name w:val="Grid Table 4 Accent 2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2"/>
          <w:left w:val="single" w:sz="4" w:space="0" w:color="00E776" w:themeColor="accent2"/>
          <w:bottom w:val="single" w:sz="4" w:space="0" w:color="00E776" w:themeColor="accent2"/>
          <w:right w:val="single" w:sz="4" w:space="0" w:color="00E776" w:themeColor="accent2"/>
          <w:insideH w:val="nil"/>
          <w:insideV w:val="nil"/>
        </w:tcBorders>
        <w:shd w:val="clear" w:color="auto" w:fill="00E776" w:themeFill="accent2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Rastertabel4-Accent3">
    <w:name w:val="Grid Table 4 Accent 3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8AF6B" w:themeColor="accent3"/>
          <w:left w:val="single" w:sz="4" w:space="0" w:color="28AF6B" w:themeColor="accent3"/>
          <w:bottom w:val="single" w:sz="4" w:space="0" w:color="28AF6B" w:themeColor="accent3"/>
          <w:right w:val="single" w:sz="4" w:space="0" w:color="28AF6B" w:themeColor="accent3"/>
          <w:insideH w:val="nil"/>
          <w:insideV w:val="nil"/>
        </w:tcBorders>
        <w:shd w:val="clear" w:color="auto" w:fill="28AF6B" w:themeFill="accent3"/>
      </w:tcPr>
    </w:tblStylePr>
    <w:tblStylePr w:type="lastRow">
      <w:rPr>
        <w:b/>
        <w:bCs/>
      </w:rPr>
      <w:tblPr/>
      <w:tcPr>
        <w:tcBorders>
          <w:top w:val="double" w:sz="4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Rastertabel4-Accent4">
    <w:name w:val="Grid Table 4 Accent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24143" w:themeColor="accent4"/>
          <w:left w:val="single" w:sz="4" w:space="0" w:color="124143" w:themeColor="accent4"/>
          <w:bottom w:val="single" w:sz="4" w:space="0" w:color="124143" w:themeColor="accent4"/>
          <w:right w:val="single" w:sz="4" w:space="0" w:color="124143" w:themeColor="accent4"/>
          <w:insideH w:val="nil"/>
          <w:insideV w:val="nil"/>
        </w:tcBorders>
        <w:shd w:val="clear" w:color="auto" w:fill="124143" w:themeFill="accent4"/>
      </w:tcPr>
    </w:tblStylePr>
    <w:tblStylePr w:type="lastRow">
      <w:rPr>
        <w:b/>
        <w:bCs/>
      </w:rPr>
      <w:tblPr/>
      <w:tcPr>
        <w:tcBorders>
          <w:top w:val="double" w:sz="4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Rastertabel4-Accent5">
    <w:name w:val="Grid Table 4 Accent 5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5"/>
          <w:left w:val="single" w:sz="4" w:space="0" w:color="93EEB4" w:themeColor="accent5"/>
          <w:bottom w:val="single" w:sz="4" w:space="0" w:color="93EEB4" w:themeColor="accent5"/>
          <w:right w:val="single" w:sz="4" w:space="0" w:color="93EEB4" w:themeColor="accent5"/>
          <w:insideH w:val="nil"/>
          <w:insideV w:val="nil"/>
        </w:tcBorders>
        <w:shd w:val="clear" w:color="auto" w:fill="93EEB4" w:themeFill="accent5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Rastertabel4-Accent6">
    <w:name w:val="Grid Table 4 Accent 6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6"/>
          <w:left w:val="single" w:sz="4" w:space="0" w:color="00E776" w:themeColor="accent6"/>
          <w:bottom w:val="single" w:sz="4" w:space="0" w:color="00E776" w:themeColor="accent6"/>
          <w:right w:val="single" w:sz="4" w:space="0" w:color="00E776" w:themeColor="accent6"/>
          <w:insideH w:val="nil"/>
          <w:insideV w:val="nil"/>
        </w:tcBorders>
        <w:shd w:val="clear" w:color="auto" w:fill="00E776" w:themeFill="accent6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Rastertabel5donker">
    <w:name w:val="Grid Table 5 Dark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astertabel5donker-Accent1">
    <w:name w:val="Grid Table 5 Dark Accent 1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FBE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3EEB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3EEB4" w:themeFill="accent1"/>
      </w:tcPr>
    </w:tblStylePr>
    <w:tblStylePr w:type="band1Vert">
      <w:tblPr/>
      <w:tcPr>
        <w:shd w:val="clear" w:color="auto" w:fill="D3F8E0" w:themeFill="accent1" w:themeFillTint="66"/>
      </w:tcPr>
    </w:tblStylePr>
    <w:tblStylePr w:type="band1Horz">
      <w:tblPr/>
      <w:tcPr>
        <w:shd w:val="clear" w:color="auto" w:fill="D3F8E0" w:themeFill="accent1" w:themeFillTint="66"/>
      </w:tcPr>
    </w:tblStylePr>
  </w:style>
  <w:style w:type="table" w:styleId="Rastertabel5donker-Accent2">
    <w:name w:val="Grid Table 5 Dark Accent 2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7FFE3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E77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E776" w:themeFill="accent2"/>
      </w:tcPr>
    </w:tblStylePr>
    <w:tblStylePr w:type="band1Vert">
      <w:tblPr/>
      <w:tcPr>
        <w:shd w:val="clear" w:color="auto" w:fill="8FFFC8" w:themeFill="accent2" w:themeFillTint="66"/>
      </w:tcPr>
    </w:tblStylePr>
    <w:tblStylePr w:type="band1Horz">
      <w:tblPr/>
      <w:tcPr>
        <w:shd w:val="clear" w:color="auto" w:fill="8FFFC8" w:themeFill="accent2" w:themeFillTint="66"/>
      </w:tcPr>
    </w:tblStylePr>
  </w:style>
  <w:style w:type="table" w:styleId="Rastertabel5donker-Accent3">
    <w:name w:val="Grid Table 5 Dark Accent 3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EF4E1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8AF6B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8AF6B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8AF6B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8AF6B" w:themeFill="accent3"/>
      </w:tcPr>
    </w:tblStylePr>
    <w:tblStylePr w:type="band1Vert">
      <w:tblPr/>
      <w:tcPr>
        <w:shd w:val="clear" w:color="auto" w:fill="9EE9C3" w:themeFill="accent3" w:themeFillTint="66"/>
      </w:tcPr>
    </w:tblStylePr>
    <w:tblStylePr w:type="band1Horz">
      <w:tblPr/>
      <w:tcPr>
        <w:shd w:val="clear" w:color="auto" w:fill="9EE9C3" w:themeFill="accent3" w:themeFillTint="66"/>
      </w:tcPr>
    </w:tblStylePr>
  </w:style>
  <w:style w:type="table" w:styleId="Rastertabel5donker-Accent4">
    <w:name w:val="Grid Table 5 Dark Accent 4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CEAED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24143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24143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2414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24143" w:themeFill="accent4"/>
      </w:tcPr>
    </w:tblStylePr>
    <w:tblStylePr w:type="band1Vert">
      <w:tblPr/>
      <w:tcPr>
        <w:shd w:val="clear" w:color="auto" w:fill="79D6DB" w:themeFill="accent4" w:themeFillTint="66"/>
      </w:tcPr>
    </w:tblStylePr>
    <w:tblStylePr w:type="band1Horz">
      <w:tblPr/>
      <w:tcPr>
        <w:shd w:val="clear" w:color="auto" w:fill="79D6DB" w:themeFill="accent4" w:themeFillTint="66"/>
      </w:tcPr>
    </w:tblStylePr>
  </w:style>
  <w:style w:type="table" w:styleId="Rastertabel5donker-Accent5">
    <w:name w:val="Grid Table 5 Dark Accent 5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FBEF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3EEB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3EEB4" w:themeFill="accent5"/>
      </w:tcPr>
    </w:tblStylePr>
    <w:tblStylePr w:type="band1Vert">
      <w:tblPr/>
      <w:tcPr>
        <w:shd w:val="clear" w:color="auto" w:fill="D3F8E0" w:themeFill="accent5" w:themeFillTint="66"/>
      </w:tcPr>
    </w:tblStylePr>
    <w:tblStylePr w:type="band1Horz">
      <w:tblPr/>
      <w:tcPr>
        <w:shd w:val="clear" w:color="auto" w:fill="D3F8E0" w:themeFill="accent5" w:themeFillTint="66"/>
      </w:tcPr>
    </w:tblStylePr>
  </w:style>
  <w:style w:type="table" w:styleId="Rastertabel5donker-Accent6">
    <w:name w:val="Grid Table 5 Dark Accent 6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7FFE3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E77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E776" w:themeFill="accent6"/>
      </w:tcPr>
    </w:tblStylePr>
    <w:tblStylePr w:type="band1Vert">
      <w:tblPr/>
      <w:tcPr>
        <w:shd w:val="clear" w:color="auto" w:fill="8FFFC8" w:themeFill="accent6" w:themeFillTint="66"/>
      </w:tcPr>
    </w:tblStylePr>
    <w:tblStylePr w:type="band1Horz">
      <w:tblPr/>
      <w:tcPr>
        <w:shd w:val="clear" w:color="auto" w:fill="8FFFC8" w:themeFill="accent6" w:themeFillTint="66"/>
      </w:tcPr>
    </w:tblStylePr>
  </w:style>
  <w:style w:type="table" w:styleId="Rastertabel6kleurrijk">
    <w:name w:val="Grid Table 6 Colorful"/>
    <w:basedOn w:val="Standaardtabel"/>
    <w:uiPriority w:val="51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51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51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51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6EDEA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51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36C2C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51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51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Rastertabel7kleurrijk">
    <w:name w:val="Grid Table 7 Colorful"/>
    <w:basedOn w:val="Standaardtabel"/>
    <w:uiPriority w:val="52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52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  <w:tblStylePr w:type="neCell">
      <w:tblPr/>
      <w:tcPr>
        <w:tcBorders>
          <w:bottom w:val="single" w:sz="4" w:space="0" w:color="BEF4D1" w:themeColor="accent1" w:themeTint="99"/>
        </w:tcBorders>
      </w:tcPr>
    </w:tblStylePr>
    <w:tblStylePr w:type="nwCell">
      <w:tblPr/>
      <w:tcPr>
        <w:tcBorders>
          <w:bottom w:val="single" w:sz="4" w:space="0" w:color="BEF4D1" w:themeColor="accent1" w:themeTint="99"/>
        </w:tcBorders>
      </w:tcPr>
    </w:tblStylePr>
    <w:tblStylePr w:type="seCell">
      <w:tblPr/>
      <w:tcPr>
        <w:tcBorders>
          <w:top w:val="single" w:sz="4" w:space="0" w:color="BEF4D1" w:themeColor="accent1" w:themeTint="99"/>
        </w:tcBorders>
      </w:tcPr>
    </w:tblStylePr>
    <w:tblStylePr w:type="swCell">
      <w:tblPr/>
      <w:tcPr>
        <w:tcBorders>
          <w:top w:val="single" w:sz="4" w:space="0" w:color="BEF4D1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52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  <w:tblStylePr w:type="neCell">
      <w:tblPr/>
      <w:tcPr>
        <w:tcBorders>
          <w:bottom w:val="single" w:sz="4" w:space="0" w:color="57FFAC" w:themeColor="accent2" w:themeTint="99"/>
        </w:tcBorders>
      </w:tcPr>
    </w:tblStylePr>
    <w:tblStylePr w:type="nwCell">
      <w:tblPr/>
      <w:tcPr>
        <w:tcBorders>
          <w:bottom w:val="single" w:sz="4" w:space="0" w:color="57FFAC" w:themeColor="accent2" w:themeTint="99"/>
        </w:tcBorders>
      </w:tcPr>
    </w:tblStylePr>
    <w:tblStylePr w:type="seCell">
      <w:tblPr/>
      <w:tcPr>
        <w:tcBorders>
          <w:top w:val="single" w:sz="4" w:space="0" w:color="57FFAC" w:themeColor="accent2" w:themeTint="99"/>
        </w:tcBorders>
      </w:tcPr>
    </w:tblStylePr>
    <w:tblStylePr w:type="swCell">
      <w:tblPr/>
      <w:tcPr>
        <w:tcBorders>
          <w:top w:val="single" w:sz="4" w:space="0" w:color="57FFAC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52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  <w:tblStylePr w:type="neCell">
      <w:tblPr/>
      <w:tcPr>
        <w:tcBorders>
          <w:bottom w:val="single" w:sz="4" w:space="0" w:color="6EDEA5" w:themeColor="accent3" w:themeTint="99"/>
        </w:tcBorders>
      </w:tcPr>
    </w:tblStylePr>
    <w:tblStylePr w:type="nwCell">
      <w:tblPr/>
      <w:tcPr>
        <w:tcBorders>
          <w:bottom w:val="single" w:sz="4" w:space="0" w:color="6EDEA5" w:themeColor="accent3" w:themeTint="99"/>
        </w:tcBorders>
      </w:tcPr>
    </w:tblStylePr>
    <w:tblStylePr w:type="seCell">
      <w:tblPr/>
      <w:tcPr>
        <w:tcBorders>
          <w:top w:val="single" w:sz="4" w:space="0" w:color="6EDEA5" w:themeColor="accent3" w:themeTint="99"/>
        </w:tcBorders>
      </w:tcPr>
    </w:tblStylePr>
    <w:tblStylePr w:type="swCell">
      <w:tblPr/>
      <w:tcPr>
        <w:tcBorders>
          <w:top w:val="single" w:sz="4" w:space="0" w:color="6EDEA5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52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  <w:tblStylePr w:type="neCell">
      <w:tblPr/>
      <w:tcPr>
        <w:tcBorders>
          <w:bottom w:val="single" w:sz="4" w:space="0" w:color="36C2C9" w:themeColor="accent4" w:themeTint="99"/>
        </w:tcBorders>
      </w:tcPr>
    </w:tblStylePr>
    <w:tblStylePr w:type="nwCell">
      <w:tblPr/>
      <w:tcPr>
        <w:tcBorders>
          <w:bottom w:val="single" w:sz="4" w:space="0" w:color="36C2C9" w:themeColor="accent4" w:themeTint="99"/>
        </w:tcBorders>
      </w:tcPr>
    </w:tblStylePr>
    <w:tblStylePr w:type="seCell">
      <w:tblPr/>
      <w:tcPr>
        <w:tcBorders>
          <w:top w:val="single" w:sz="4" w:space="0" w:color="36C2C9" w:themeColor="accent4" w:themeTint="99"/>
        </w:tcBorders>
      </w:tcPr>
    </w:tblStylePr>
    <w:tblStylePr w:type="swCell">
      <w:tblPr/>
      <w:tcPr>
        <w:tcBorders>
          <w:top w:val="single" w:sz="4" w:space="0" w:color="36C2C9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52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  <w:tblStylePr w:type="neCell">
      <w:tblPr/>
      <w:tcPr>
        <w:tcBorders>
          <w:bottom w:val="single" w:sz="4" w:space="0" w:color="BEF4D1" w:themeColor="accent5" w:themeTint="99"/>
        </w:tcBorders>
      </w:tcPr>
    </w:tblStylePr>
    <w:tblStylePr w:type="nwCell">
      <w:tblPr/>
      <w:tcPr>
        <w:tcBorders>
          <w:bottom w:val="single" w:sz="4" w:space="0" w:color="BEF4D1" w:themeColor="accent5" w:themeTint="99"/>
        </w:tcBorders>
      </w:tcPr>
    </w:tblStylePr>
    <w:tblStylePr w:type="seCell">
      <w:tblPr/>
      <w:tcPr>
        <w:tcBorders>
          <w:top w:val="single" w:sz="4" w:space="0" w:color="BEF4D1" w:themeColor="accent5" w:themeTint="99"/>
        </w:tcBorders>
      </w:tcPr>
    </w:tblStylePr>
    <w:tblStylePr w:type="swCell">
      <w:tblPr/>
      <w:tcPr>
        <w:tcBorders>
          <w:top w:val="single" w:sz="4" w:space="0" w:color="BEF4D1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52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  <w:tblStylePr w:type="neCell">
      <w:tblPr/>
      <w:tcPr>
        <w:tcBorders>
          <w:bottom w:val="single" w:sz="4" w:space="0" w:color="57FFAC" w:themeColor="accent6" w:themeTint="99"/>
        </w:tcBorders>
      </w:tcPr>
    </w:tblStylePr>
    <w:tblStylePr w:type="nwCell">
      <w:tblPr/>
      <w:tcPr>
        <w:tcBorders>
          <w:bottom w:val="single" w:sz="4" w:space="0" w:color="57FFAC" w:themeColor="accent6" w:themeTint="99"/>
        </w:tcBorders>
      </w:tcPr>
    </w:tblStylePr>
    <w:tblStylePr w:type="seCell">
      <w:tblPr/>
      <w:tcPr>
        <w:tcBorders>
          <w:top w:val="single" w:sz="4" w:space="0" w:color="57FFAC" w:themeColor="accent6" w:themeTint="99"/>
        </w:tcBorders>
      </w:tcPr>
    </w:tblStylePr>
    <w:tblStylePr w:type="swCell">
      <w:tblPr/>
      <w:tcPr>
        <w:tcBorders>
          <w:top w:val="single" w:sz="4" w:space="0" w:color="57FFAC" w:themeColor="accent6" w:themeTint="99"/>
        </w:tcBorders>
      </w:tcPr>
    </w:tblStylePr>
  </w:style>
  <w:style w:type="table" w:styleId="Rastertabel1licht">
    <w:name w:val="Grid Table 1 Light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rasterlicht">
    <w:name w:val="Grid Table Light"/>
    <w:basedOn w:val="Standaardtabel"/>
    <w:uiPriority w:val="40"/>
    <w:semiHidden/>
    <w:rsid w:val="00A804D2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KoptekstChar">
    <w:name w:val="Koptekst Char"/>
    <w:link w:val="Koptekst"/>
    <w:uiPriority w:val="99"/>
    <w:rsid w:val="00B61720"/>
    <w:rPr>
      <w:rFonts w:ascii="Arial" w:hAnsi="Arial" w:cs="Arial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leuren OLCO">
      <a:dk1>
        <a:sysClr val="windowText" lastClr="000000"/>
      </a:dk1>
      <a:lt1>
        <a:sysClr val="window" lastClr="FFFFFF"/>
      </a:lt1>
      <a:dk2>
        <a:srgbClr val="124143"/>
      </a:dk2>
      <a:lt2>
        <a:srgbClr val="FFFFFF"/>
      </a:lt2>
      <a:accent1>
        <a:srgbClr val="93EEB4"/>
      </a:accent1>
      <a:accent2>
        <a:srgbClr val="00E776"/>
      </a:accent2>
      <a:accent3>
        <a:srgbClr val="28AF6B"/>
      </a:accent3>
      <a:accent4>
        <a:srgbClr val="124143"/>
      </a:accent4>
      <a:accent5>
        <a:srgbClr val="93EEB4"/>
      </a:accent5>
      <a:accent6>
        <a:srgbClr val="00E776"/>
      </a:accent6>
      <a:hlink>
        <a:srgbClr val="124143"/>
      </a:hlink>
      <a:folHlink>
        <a:srgbClr val="124143"/>
      </a:folHlink>
    </a:clrScheme>
    <a:fontScheme name="Lettertypen OLCO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37b326e-1db6-40f4-9e5d-00934cf0068f" xsi:nil="true"/>
    <lcf76f155ced4ddcb4097134ff3c332f xmlns="d06dc500-a34e-4ee1-ae33-04b72d3dd0f2">
      <Terms xmlns="http://schemas.microsoft.com/office/infopath/2007/PartnerControls"/>
    </lcf76f155ced4ddcb4097134ff3c332f>
  </documentManagement>
</p:properties>
</file>

<file path=customXml/item3.xml><?xml version="1.0" encoding="utf-8"?>
<ju xmlns="http://www.joulesunlimited.com/ccmappings">
  <Voettekst_20_code/>
  <Versienummer/>
  <Datum/>
</ju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79E31DF9D7E44808304988559FF84" ma:contentTypeVersion="18" ma:contentTypeDescription="Een nieuw document maken." ma:contentTypeScope="" ma:versionID="f23cbf3ebc497e3db8b415483c633e0a">
  <xsd:schema xmlns:xsd="http://www.w3.org/2001/XMLSchema" xmlns:xs="http://www.w3.org/2001/XMLSchema" xmlns:p="http://schemas.microsoft.com/office/2006/metadata/properties" xmlns:ns2="d06dc500-a34e-4ee1-ae33-04b72d3dd0f2" xmlns:ns3="837b326e-1db6-40f4-9e5d-00934cf0068f" targetNamespace="http://schemas.microsoft.com/office/2006/metadata/properties" ma:root="true" ma:fieldsID="5342d76b668ecb684347f5d95813d995" ns2:_="" ns3:_="">
    <xsd:import namespace="d06dc500-a34e-4ee1-ae33-04b72d3dd0f2"/>
    <xsd:import namespace="837b326e-1db6-40f4-9e5d-00934cf00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dc500-a34e-4ee1-ae33-04b72d3dd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a633683-b741-4424-92f0-214f22dc45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7b326e-1db6-40f4-9e5d-00934cf00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39c0fe1-daac-4d95-91d0-b34e25b1d8ea}" ma:internalName="TaxCatchAll" ma:showField="CatchAllData" ma:web="837b326e-1db6-40f4-9e5d-00934cf006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ED3E75-9A1A-4ABA-9BD7-926E289111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6DCD29-1385-4BA1-AD8A-FB2BE919C846}">
  <ds:schemaRefs>
    <ds:schemaRef ds:uri="http://schemas.microsoft.com/office/2006/metadata/properties"/>
    <ds:schemaRef ds:uri="http://schemas.microsoft.com/office/infopath/2007/PartnerControls"/>
    <ds:schemaRef ds:uri="837b326e-1db6-40f4-9e5d-00934cf0068f"/>
    <ds:schemaRef ds:uri="d06dc500-a34e-4ee1-ae33-04b72d3dd0f2"/>
  </ds:schemaRefs>
</ds:datastoreItem>
</file>

<file path=customXml/itemProps3.xml><?xml version="1.0" encoding="utf-8"?>
<ds:datastoreItem xmlns:ds="http://schemas.openxmlformats.org/officeDocument/2006/customXml" ds:itemID="{3FA39093-B837-48D1-89B4-9EEAAF4BA6F1}">
  <ds:schemaRefs>
    <ds:schemaRef ds:uri="http://www.joulesunlimited.com/ccmappings"/>
  </ds:schemaRefs>
</ds:datastoreItem>
</file>

<file path=customXml/itemProps4.xml><?xml version="1.0" encoding="utf-8"?>
<ds:datastoreItem xmlns:ds="http://schemas.openxmlformats.org/officeDocument/2006/customXml" ds:itemID="{514F612E-1A6D-4300-BB66-A66BE82C7B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A27C8FB-D765-40FA-B030-ECA0241C07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6dc500-a34e-4ee1-ae33-04b72d3dd0f2"/>
    <ds:schemaRef ds:uri="837b326e-1db6-40f4-9e5d-00934cf00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341</Words>
  <Characters>2034</Characters>
  <Application>Microsoft Office Word</Application>
  <DocSecurity>0</DocSecurity>
  <Lines>203</Lines>
  <Paragraphs>148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van Dorst</dc:creator>
  <cp:keywords/>
  <dc:description/>
  <cp:lastModifiedBy>Jurriën Bos</cp:lastModifiedBy>
  <cp:revision>8</cp:revision>
  <cp:lastPrinted>2018-12-11T07:36:00Z</cp:lastPrinted>
  <dcterms:created xsi:type="dcterms:W3CDTF">2022-02-21T14:14:00Z</dcterms:created>
  <dcterms:modified xsi:type="dcterms:W3CDTF">2025-01-14T16:57:00Z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0x01010017C79E31DF9D7E44808304988559FF84</vt:lpwstr>
  </property>
  <property fmtid="{D5CDD505-2E9C-101B-9397-08002B2CF9AE}" pid="4" name="Order">
    <vt:r8>27890200</vt:r8>
  </property>
  <property fmtid="{D5CDD505-2E9C-101B-9397-08002B2CF9AE}" pid="5" name="MediaServiceImageTags">
    <vt:lpwstr/>
  </property>
</Properties>
</file>